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Rütihofstrasse 14, 8400 Winterthur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234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86956646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4646372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