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3877780" name="744d4f10-153c-11f0-82b5-59aa069a51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907985" name="744d4f10-153c-11f0-82b5-59aa069a51d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3354509" name="7ab63d30-153c-11f0-ac3d-c56c3c31c9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093168" name="7ab63d30-153c-11f0-ac3d-c56c3c31c97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39960" name="8c6c6360-153c-11f0-a29d-336b690d31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064186" name="8c6c6360-153c-11f0-a29d-336b690d313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7701120" name="92a82700-153c-11f0-a7fd-1b5011e960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373804" name="92a82700-153c-11f0-a7fd-1b5011e960f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1094292" name="b47df4e0-153c-11f0-a6cd-25e5cc5e51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575491" name="b47df4e0-153c-11f0-a6cd-25e5cc5e514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1332713" name="bc6a4eb0-153c-11f0-a1ec-ef9d3cd31e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400553" name="bc6a4eb0-153c-11f0-a1ec-ef9d3cd31e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3209606" name="c7cbab00-153c-11f0-a96b-c108dcb8c6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826705" name="c7cbab00-153c-11f0-a96b-c108dcb8c69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9806593" name="ce5cba90-153c-11f0-8a0c-19d1716304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857401" name="ce5cba90-153c-11f0-8a0c-19d17163046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601027" name="e8d946e0-153c-11f0-8f61-4141ca40af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09339" name="e8d946e0-153c-11f0-8f61-4141ca40afe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42542" name="ec238fe0-153c-11f0-9d71-e9878b980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406704" name="ec238fe0-153c-11f0-9d71-e9878b98068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7988237" name="fde4b290-153c-11f0-aefe-639ddd7d9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320082" name="fde4b290-153c-11f0-aefe-639ddd7d91e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3140713" name="04d3c0a0-153d-11f0-8186-730e51d14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257732" name="04d3c0a0-153d-11f0-8186-730e51d140d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425857" name="1420fd20-153d-11f0-af69-e9e52a7fef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534737" name="1420fd20-153d-11f0-af69-e9e52a7fefd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1224283" name="1afbe6f0-153d-11f0-9ff9-515a473fb6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781181" name="1afbe6f0-153d-11f0-9ff9-515a473fb66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2309196" name="3385a3f0-153d-11f0-a92c-4ffba299c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676386" name="3385a3f0-153d-11f0-a92c-4ffba299c01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4124961" name="386d7050-153d-11f0-803a-cfaaf8e5b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069976" name="386d7050-153d-11f0-803a-cfaaf8e5bf7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7707390" name="52d674a0-153d-11f0-9f1e-fb3b612733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374731" name="52d674a0-153d-11f0-9f1e-fb3b612733b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046031" name="5c3a2c30-153d-11f0-a806-254652e2d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289406" name="5c3a2c30-153d-11f0-a806-254652e2da8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9943671" name="fb465cd0-1543-11f0-bde8-95dc909113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954739" name="fb465cd0-1543-11f0-bde8-95dc909113f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7083985" name="01fc5980-1544-11f0-93e2-bf7801486e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68220" name="01fc5980-1544-11f0-93e2-bf7801486e6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513405" name="2f67da20-1544-11f0-b872-3b79f4853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645717" name="2f67da20-1544-11f0-b872-3b79f48534d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9794380" name="349bcab0-1544-11f0-b349-79df83187f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562782" name="349bcab0-1544-11f0-b349-79df83187f2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8619504" name="4fbc5f30-1544-11f0-a196-4dac596c5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67584" name="4fbc5f30-1544-11f0-a196-4dac596c56d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354019" name="54f558d0-1544-11f0-a692-47ed1206d6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738765" name="54f558d0-1544-11f0-a692-47ed1206d6b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4159764" name="67018e40-1544-11f0-8267-370f369248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2392904" name="67018e40-1544-11f0-8267-370f3692482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3130133" name="6a02e760-1544-11f0-a0a3-0fdf243567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730691" name="6a02e760-1544-11f0-a0a3-0fdf243567a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7704846" name="99410520-1544-11f0-a525-8b21a10163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728781" name="99410520-1544-11f0-a525-8b21a101636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046403" name="9f355f80-1544-11f0-9f69-cd4d39da86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103495" name="9f355f80-1544-11f0-9f69-cd4d39da86f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2210538" name="abcc2e90-1544-11f0-9107-4773b4ea82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384485" name="abcc2e90-1544-11f0-9107-4773b4ea826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449743" name="b0b385c0-1544-11f0-891a-1d5a3a20c8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00361" name="b0b385c0-1544-11f0-891a-1d5a3a20c88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7522009" name="0c8c1880-1545-11f0-a5b3-cfc4e8881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492265" name="0c8c1880-1545-11f0-a5b3-cfc4e888171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3950689" name="10cb6fe0-1545-11f0-afe3-191c5c7c28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900027" name="10cb6fe0-1545-11f0-afe3-191c5c7c28e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0087928" name="c1a9f380-1546-11f0-ab5f-7f47b150f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535385" name="c1a9f380-1546-11f0-ab5f-7f47b150f4f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8378435" name="c481a490-1546-11f0-9050-09d5c59f8a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421193" name="c481a490-1546-11f0-9050-09d5c59f8af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527499" name="d043e590-1546-11f0-be8e-0d10c4b3d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459757" name="d043e590-1546-11f0-be8e-0d10c4b3d225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9726956" name="d48f9900-1546-11f0-8568-f7dd981350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511543" name="d48f9900-1546-11f0-8568-f7dd981350ab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862152" name="e91f4500-1546-11f0-b08b-21c3a05a3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176697" name="e91f4500-1546-11f0-b08b-21c3a05a3df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4424346" name="eeeba500-1546-11f0-b26e-f98e1752ca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164054" name="eeeba500-1546-11f0-b26e-f98e1752ca7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0841872" name="00675a40-1547-11f0-8552-1dd0589811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742459" name="00675a40-1547-11f0-8552-1dd0589811e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4073432" name="05c62b60-1547-11f0-9d5f-c32151f60f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298275" name="05c62b60-1547-11f0-9d5f-c32151f60f1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6502329" name="14981d60-1547-11f0-994f-c75a5d255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951236" name="14981d60-1547-11f0-994f-c75a5d2559b1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779167" name="197b07c0-1547-11f0-b89e-413782bf3b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550716" name="197b07c0-1547-11f0-b89e-413782bf3b82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Estrich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4664902" name="c72f42f0-1547-11f0-a103-b96ce95b9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872961" name="c72f42f0-1547-11f0-a103-b96ce95b9247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8866969" name="cd6672b0-1547-11f0-9846-e19b1d9053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966592" name="cd6672b0-1547-11f0-9846-e19b1d90531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434360" name="6be0fef0-353d-11f0-89bd-5dc40b0018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251750" name="6be0fef0-353d-11f0-89bd-5dc40b001851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0369664" name="76c451a0-353d-11f0-b056-ff2508cdd2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909698" name="76c451a0-353d-11f0-b056-ff2508cdd21b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9217213" name="9658bb00-353d-11f0-a92f-f37ad9b50e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780342" name="9658bb00-353d-11f0-a92f-f37ad9b50e46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1410213" name="9cac7370-353d-11f0-a298-dfbd6820b9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755624" name="9cac7370-353d-11f0-a298-dfbd6820b93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1500551" name="bb4c6ab0-353d-11f0-96a0-85a017da7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134449" name="bb4c6ab0-353d-11f0-96a0-85a017da7299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6218509" name="c0e81dc0-353d-11f0-90e5-0306938ac4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047526" name="c0e81dc0-353d-11f0-90e5-0306938ac4b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Rütihofstrasse 14, 8400 Winterthur </w:t>
          </w:r>
        </w:p>
        <w:p>
          <w:pPr>
            <w:spacing w:before="0" w:after="0"/>
          </w:pPr>
          <w:r>
            <w:t>234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