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Egglerstrasse 1b, 8117 Fällanden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288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