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3949768" name="0df99d80-354a-11f0-90c0-013c3f906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701734" name="0df99d80-354a-11f0-90c0-013c3f906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0295420" name="141703b0-354a-11f0-944a-2b7a812a3c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21372" name="141703b0-354a-11f0-944a-2b7a812a3c0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788576" name="1f7022a0-354a-11f0-92d5-4f3ddcfd80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089496" name="1f7022a0-354a-11f0-92d5-4f3ddcfd800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2123605" name="2ae13660-354a-11f0-8e49-514d002530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865815" name="2ae13660-354a-11f0-8e49-514d002530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1231651" name="44690270-354a-11f0-9cf8-b3f15a484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546421" name="44690270-354a-11f0-9cf8-b3f15a4842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1186330" name="4d5cba20-354a-11f0-b82c-3306118922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269924" name="4d5cba20-354a-11f0-b82c-33061189226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215913" name="55b23600-354a-11f0-b0d8-63d700bb7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188290" name="55b23600-354a-11f0-b0d8-63d700bb73b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4472120" name="5a165370-354a-11f0-9563-4fd48e3d5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616613" name="5a165370-354a-11f0-9563-4fd48e3d5fd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3184456" name="e4aab490-354a-11f0-82b7-f3a0a0fb79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123191" name="e4aab490-354a-11f0-82b7-f3a0a0fb798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3328087" name="ea795e80-354a-11f0-952e-010742b44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9798024" name="ea795e80-354a-11f0-952e-010742b4443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6296790" name="fa7d19c0-354a-11f0-a885-19424aa185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261403" name="fa7d19c0-354a-11f0-a885-19424aa185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7065452" name="01900380-354b-11f0-b456-07a7d89829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4982290" name="01900380-354b-11f0-b456-07a7d89829a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7021836" name="0bd51a60-354b-11f0-8321-3d049f7e93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418427" name="0bd51a60-354b-11f0-8321-3d049f7e935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9572330" name="0f74d660-354b-11f0-87bd-6b3bc2c5c8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8070055" name="0f74d660-354b-11f0-87bd-6b3bc2c5c8b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