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Rosengartenweg 2, 8942 Oberrieden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241547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549493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