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5770164" name="f6c2cd80-3a03-11f0-be2b-e3e53a8218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2011584" name="f6c2cd80-3a03-11f0-be2b-e3e53a8218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2782075" name="fa12bbd0-3a03-11f0-bcf5-4be97e260b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7872371" name="fa12bbd0-3a03-11f0-bcf5-4be97e260b8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7249201" name="09f4be40-3a04-11f0-8446-5d5b7ee90d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2229049" name="09f4be40-3a04-11f0-8446-5d5b7ee90d3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1751126" name="0e1baba0-3a04-11f0-be0a-3d30993f27d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2841621" name="0e1baba0-3a04-11f0-be0a-3d30993f27d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5006307" name="1a1e02e0-3a04-11f0-921d-c598eca1ae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5587528" name="1a1e02e0-3a04-11f0-921d-c598eca1ae3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0502706" name="1e7a7f30-3a04-11f0-a3d1-e9a9be23ebf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3385306" name="1e7a7f30-3a04-11f0-a3d1-e9a9be23ebf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707113" name="2acb4490-3a04-11f0-b0ea-0b8f25a441b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2699383" name="2acb4490-3a04-11f0-b0ea-0b8f25a441b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4695591" name="325c8610-3a04-11f0-bcbf-3f0c12a008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4293142" name="325c8610-3a04-11f0-bcbf-3f0c12a008e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Rosengartenweg 2, 8942 Oberrieden </w:t>
          </w:r>
        </w:p>
        <w:p>
          <w:pPr>
            <w:spacing w:before="0" w:after="0"/>
          </w:pPr>
          <w:r>
            <w:t>297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