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Rosenbergstrasse 29, 8370 Sirnach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27384631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1437451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Jeremias Kammermann</w:t>
            </w:r>
          </w:p>
          <w:p>
            <w:pPr>
              <w:spacing w:before="0" w:after="0" w:line="240" w:lineRule="auto"/>
            </w:pPr>
            <w:r>
              <w:rPr/>
              <w:t>Rosenbergstrasse 29</w:t>
            </w:r>
          </w:p>
          <w:p>
            <w:pPr>
              <w:spacing w:before="0" w:after="0" w:line="240" w:lineRule="auto"/>
            </w:pPr>
            <w:r>
              <w:rPr/>
              <w:t>8370 Sirnach 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