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0544562" name="988c1e20-cc34-11ef-bb8d-b5ee8b2f26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6026458" name="988c1e20-cc34-11ef-bb8d-b5ee8b2f26bb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1992913" name="9fabd920-cc34-11ef-b9e2-cb55c89f76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236864" name="9fabd920-cc34-11ef-b9e2-cb55c89f765f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2373380" name="b5dc63e0-cc34-11ef-b820-c33840b517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412838" name="b5dc63e0-cc34-11ef-b820-c33840b517f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4342680" name="be7d40a0-cc34-11ef-ba37-cf3fb5a740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6399116" name="be7d40a0-cc34-11ef-ba37-cf3fb5a740c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8141174" name="d8b067e0-cc34-11ef-ba4b-99b142ade0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982345" name="d8b067e0-cc34-11ef-ba4b-99b142ade09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1627494" name="e14e8580-cc34-11ef-82cf-cf6aa78eee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923302" name="e14e8580-cc34-11ef-82cf-cf6aa78eeed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3348605" name="012aa640-cc35-11ef-9a5b-235d00ccf6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4321106" name="012aa640-cc35-11ef-9a5b-235d00ccf67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71616" name="0831f740-cc35-11ef-8b77-994997a2ef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8811457" name="0831f740-cc35-11ef-8b77-994997a2ef2b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4434437" name="7463b840-cc35-11ef-a25d-f5a0c777ae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8798536" name="7463b840-cc35-11ef-a25d-f5a0c777ae0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7355718" name="798f9280-cc35-11ef-8905-e1414711e3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2981067" name="798f9280-cc35-11ef-8905-e1414711e370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2810433" name="929dc1c0-cc35-11ef-9e51-23872a2a1d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5813588" name="929dc1c0-cc35-11ef-9e51-23872a2a1dc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266580" name="9ab968f0-cc35-11ef-848c-8134ff6917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097956" name="9ab968f0-cc35-11ef-848c-8134ff69171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9449379" name="a7cb5b70-cc35-11ef-ba27-bf4f15d9bd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510669" name="a7cb5b70-cc35-11ef-ba27-bf4f15d9bdf6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7889099" name="b0cb9640-cc35-11ef-ad1a-0967f30112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0861817" name="b0cb9640-cc35-11ef-ad1a-0967f301126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5043688" name="cea97600-cc35-11ef-8629-6fbcec92a2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210654" name="cea97600-cc35-11ef-8629-6fbcec92a2e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9748330" name="d64dca50-cc35-11ef-9cb6-2d3d322485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1816321" name="d64dca50-cc35-11ef-9cb6-2d3d322485b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2634699" name="e9dd4460-cc35-11ef-900b-d75de8ac85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9927574" name="e9dd4460-cc35-11ef-900b-d75de8ac855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1929045" name="f1e22f40-cc35-11ef-8717-8f1541f669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3582932" name="f1e22f40-cc35-11ef-8717-8f1541f6692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7570649" name="2a116ca0-cc36-11ef-b23a-9d658b34a9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5382092" name="2a116ca0-cc36-11ef-b23a-9d658b34a9f4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4288568" name="30713300-cc36-11ef-9241-cf2eb81004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9305891" name="30713300-cc36-11ef-9241-cf2eb81004f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7790564" name="4eadd490-cc36-11ef-9bb1-63115b8f9e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5550061" name="4eadd490-cc36-11ef-9bb1-63115b8f9ee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0754565" name="54a9a900-cc36-11ef-a404-0920e0e73b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0545304" name="54a9a900-cc36-11ef-a404-0920e0e73bbc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5637905" name="67a79170-cc36-11ef-bbdc-ffc0567ea8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6276388" name="67a79170-cc36-11ef-bbdc-ffc0567ea88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6319449" name="6d71ce90-cc36-11ef-887e-3164dcd7e9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5439371" name="6d71ce90-cc36-11ef-887e-3164dcd7e92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7893261" name="ab871900-cc37-11ef-bf88-25bcc9671b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6276964" name="ab871900-cc37-11ef-bf88-25bcc9671b1c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1257084" name="af3728b0-cc37-11ef-896c-23f53121d9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1491037" name="af3728b0-cc37-11ef-896c-23f53121d92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Hobbyraum / Eingang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448668" name="23a38a90-cc38-11ef-b5f1-b5626cf86e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8990805" name="23a38a90-cc38-11ef-b5f1-b5626cf86e7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4927495" name="2a617680-cc38-11ef-a396-79ee4a1d0b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2592117" name="2a617680-cc38-11ef-a396-79ee4a1d0b0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Hobbyraum / Eingang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8671314" name="3d897c30-cc38-11ef-9d68-29bf821526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6608472" name="3d897c30-cc38-11ef-9d68-29bf8215266d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254560" name="484808d0-cc38-11ef-8de5-51a00c9972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6848469" name="484808d0-cc38-11ef-8de5-51a00c9972e7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961498" name="6487c8f0-cc38-11ef-9bf4-25457687e8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02617" name="6487c8f0-cc38-11ef-9bf4-25457687e88f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5297121" name="6fbc21d0-cc38-11ef-89d9-b5f22c088b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5262680" name="6fbc21d0-cc38-11ef-89d9-b5f22c088b26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5440755" name="a54a4e80-cc38-11ef-9bcc-2de93b3cdc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3279984" name="a54a4e80-cc38-11ef-9bcc-2de93b3cdcb0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1065432" name="a908dd20-cc38-11ef-9fd9-636a3f4e11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4624650" name="a908dd20-cc38-11ef-9fd9-636a3f4e1170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EG/OG /DG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3180539" name="c46ce340-cc38-11ef-9f84-3fc5824efd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1993748" name="c46ce340-cc38-11ef-9f84-3fc5824efd23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8586023" name="d1991480-cc38-11ef-8787-07af562a88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0315172" name="d1991480-cc38-11ef-8787-07af562a88ad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Rosenbergstrasse 29, 8370 Sirnach </w:t>
          </w:r>
        </w:p>
        <w:p>
          <w:pPr>
            <w:spacing w:before="0" w:after="0"/>
          </w:pPr>
          <w:r>
            <w:t>80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