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Langstuck 1, 8044 Gockhausen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6664061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894505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