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222659" name="fd42cbb0-3495-11f0-9272-45a02c44f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967816" name="fd42cbb0-3495-11f0-9272-45a02c44f28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2511747" name="0312ae20-3496-11f0-bc78-b72dac6968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812105" name="0312ae20-3496-11f0-bc78-b72dac69685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3407666" name="15424a10-3496-11f0-903b-a572ffe31e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474734" name="15424a10-3496-11f0-903b-a572ffe31e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212331" name="1db36440-3496-11f0-ba67-a96ed6c5c5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708696" name="1db36440-3496-11f0-ba67-a96ed6c5c51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6324286" name="33e575a0-3496-11f0-b5be-f10fd48140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562823" name="33e575a0-3496-11f0-b5be-f10fd48140b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385797" name="39c3fe10-3496-11f0-bd4a-1705a9b82e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32177" name="39c3fe10-3496-11f0-bd4a-1705a9b82ef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0514802" name="481e2800-3496-11f0-8af5-87ffb4950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888877" name="481e2800-3496-11f0-8af5-87ffb49505d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10820" name="4dfbed20-3496-11f0-9179-b3e7003d17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588298" name="4dfbed20-3496-11f0-9179-b3e7003d17d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949377" name="8ed05790-3497-11f0-8e7c-29603810d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273505" name="8ed05790-3497-11f0-8e7c-29603810d33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614693" name="9cb41900-3497-11f0-9788-cf3cbc4de6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643906" name="9cb41900-3497-11f0-9788-cf3cbc4de6d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56599" name="aa550510-3497-11f0-b340-655830ce13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989305" name="aa550510-3497-11f0-b340-655830ce136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87864" name="af33f7d0-3497-11f0-8490-8b734f391f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16253" name="af33f7d0-3497-11f0-8490-8b734f391f6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689674" name="bde653e0-3497-11f0-8089-4ffcdf032a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229988" name="bde653e0-3497-11f0-8089-4ffcdf032a1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0261111" name="c27096f0-3497-11f0-ad70-8d8ffa5bc6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958301" name="c27096f0-3497-11f0-ad70-8d8ffa5bc63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4699503" name="d0bbf3d0-3497-11f0-a7df-adb586fe8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605595" name="d0bbf3d0-3497-11f0-a7df-adb586fe827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208500" name="d59c1f10-3497-11f0-ae46-65040ffbc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362489" name="d59c1f10-3497-11f0-ae46-65040ffbcc0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313417" name="2c2d6ae0-3499-11f0-95ec-01b3664b68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490342" name="2c2d6ae0-3499-11f0-95ec-01b3664b681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17554" name="30484a50-3499-11f0-a689-c97ab16420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820412" name="30484a50-3499-11f0-a689-c97ab16420d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763037" name="4708e010-3499-11f0-a4a9-319b036ff5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938248" name="4708e010-3499-11f0-a4a9-319b036ff5e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284682" name="4b4fb180-3499-11f0-b3c1-513df67452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745981" name="4b4fb180-3499-11f0-b3c1-513df674528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93121" name="579cf470-3499-11f0-b1bb-67bd820a7d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159241" name="579cf470-3499-11f0-b1bb-67bd820a7df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868558" name="5b7859e0-3499-11f0-ba29-0dfc737729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005175" name="5b7859e0-3499-11f0-ba29-0dfc7377299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22546" name="681fcac0-3499-11f0-9de2-dd94ea08d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870110" name="681fcac0-3499-11f0-9de2-dd94ea08d7c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435241" name="6d46c300-3499-11f0-9568-5f23c3b25c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458628" name="6d46c300-3499-11f0-9568-5f23c3b25c5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/ Gang / WC / Bad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128037" name="bd140860-349a-11f0-b376-4beaad53b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460726" name="bd140860-349a-11f0-b376-4beaad53ba3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169541" name="c6ac3d70-349a-11f0-a70e-db452ef671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015099" name="c6ac3d70-349a-11f0-a70e-db452ef6712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907669" name="fe681f90-349a-11f0-a4a3-d3b63a207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582755" name="fe681f90-349a-11f0-a4a3-d3b63a207df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776263" name="03e37960-349b-11f0-9778-3b31bb4e6f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625634" name="03e37960-349b-11f0-9778-3b31bb4e6f2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73659" name="1c4dee90-349b-11f0-a715-f5a50ef5a4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638307" name="1c4dee90-349b-11f0-a715-f5a50ef5a45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186133" name="22067870-349b-11f0-90af-cb99a9a4ca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818834" name="22067870-349b-11f0-90af-cb99a9a4ca1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868092" name="43e3caf0-349c-11f0-a90c-f167acbe1a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107019" name="43e3caf0-349c-11f0-a90c-f167acbe1aa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7444663" name="8f17a780-349c-11f0-998b-4f652128a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148518" name="8f17a780-349c-11f0-998b-4f652128a0d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/ Kork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Kork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13820" name="a07637d0-349c-11f0-9b48-b3f10b8a25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909711" name="a07637d0-349c-11f0-9b48-b3f10b8a252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890331" name="a5653020-349c-11f0-81cf-efdb5653f6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369183" name="a5653020-349c-11f0-81cf-efdb5653f6f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7406064" name="b428a330-349c-11f0-8bf1-9bf5ec55c2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554480" name="b428a330-349c-11f0-8bf1-9bf5ec55c21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1702962" name="bab482a0-349c-11f0-9aa3-715d1301e9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220056" name="bab482a0-349c-11f0-9aa3-715d1301e9c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53361" name="c63e9ca0-349c-11f0-8e75-63b4f89113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044354" name="c63e9ca0-349c-11f0-8e75-63b4f891137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251897" name="ca5bc600-349c-11f0-bc58-dd5b0a0812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400032" name="ca5bc600-349c-11f0-bc58-dd5b0a08128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216237" name="1bf3d5c0-349d-11f0-8dcf-6dec195b88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120281" name="1bf3d5c0-349d-11f0-8dcf-6dec195b883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113234" name="1f555040-349d-11f0-a36f-ab36c5a79b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992697" name="1f555040-349d-11f0-a36f-ab36c5a79b5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4714455" name="ec729f10-349d-11f0-a565-03e45dc3c3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91024" name="ec729f10-349d-11f0-a565-03e45dc3c33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193680" name="f0112290-349d-11f0-a46a-cf7a24222a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178540" name="f0112290-349d-11f0-a46a-cf7a24222ad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550462" name="1585e920-349e-11f0-923a-09528a9bab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869941" name="1585e920-349e-11f0-923a-09528a9bab9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23890" name="19b254c0-349e-11f0-9d1b-51c7bed2e9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083015" name="19b254c0-349e-11f0-9d1b-51c7bed2e949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912508" name="68c51930-349e-11f0-8c6e-ab6acf8a15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590292" name="68c51930-349e-11f0-8c6e-ab6acf8a15c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359174" name="6d48cc90-349e-11f0-b99a-1f4baae808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715189" name="6d48cc90-349e-11f0-b99a-1f4baae808c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949445" name="e3c8afb0-349f-11f0-beba-476d54f3bf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522655" name="e3c8afb0-349f-11f0-beba-476d54f3bff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8094287" name="e765d3a0-349f-11f0-8763-7b2c6c6c2f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055480" name="e765d3a0-349f-11f0-8763-7b2c6c6c2f01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100959" name="0a633190-34a0-11f0-9287-1b8bd3444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305527" name="0a633190-34a0-11f0-9287-1b8bd344410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8366913" name="2dbb6440-34a1-11f0-bcfd-d3d4789190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814277" name="2dbb6440-34a1-11f0-bcfd-d3d47891902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021296" name="1a812b90-34a0-11f0-8abe-c5c2496f5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974297" name="1a812b90-34a0-11f0-8abe-c5c2496f5f51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431945" name="37ea3400-34a1-11f0-afba-f19945d853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591483" name="37ea3400-34a1-11f0-afba-f19945d8530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777971" name="5d5a1890-34a1-11f0-81b6-371a93509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896680" name="5d5a1890-34a1-11f0-81b6-371a935094ec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449130" name="6003b4c0-34a1-11f0-8551-251eb47e13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073026" name="6003b4c0-34a1-11f0-8551-251eb47e1321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0949445" name="bd8c4170-34a1-11f0-a91c-1bdd2a01c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784594" name="bd8c4170-34a1-11f0-a91c-1bdd2a01c8db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6376290" name="c0c0df90-34a1-11f0-867c-c3f7b5133f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344188" name="c0c0df90-34a1-11f0-867c-c3f7b5133f2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226268" name="0daf6f00-34a3-11f0-b62f-afc24d6a56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63170" name="0daf6f00-34a3-11f0-b62f-afc24d6a568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0905131" name="125e9f30-34a3-11f0-8459-15492cb088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579051" name="125e9f30-34a3-11f0-8459-15492cb0888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105942" name="1faf6f70-34a3-11f0-966f-4b878490a6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66946" name="1faf6f70-34a3-11f0-966f-4b878490a6c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8117469" name="24fd2990-34a3-11f0-b2b3-7b64fdec10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680095" name="24fd2990-34a3-11f0-b2b3-7b64fdec10cf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Küche / 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989487" name="422a7e00-34a3-11f0-a094-b1a58999d8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226859" name="422a7e00-34a3-11f0-a094-b1a58999d835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400432" name="4ba60350-34a3-11f0-83ec-efc176a582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902873" name="4ba60350-34a3-11f0-83ec-efc176a58233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112269" name="2ffad020-34a5-11f0-94d1-2fc95cf955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439883" name="2ffad020-34a5-11f0-94d1-2fc95cf95581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3208416" name="32cf4ce0-34a5-11f0-a106-aff0c62777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695298" name="32cf4ce0-34a5-11f0-a106-aff0c6277715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310198" name="4239ae50-34a5-11f0-92fc-91c75552b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287633" name="4239ae50-34a5-11f0-92fc-91c75552bd47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086249" name="4634a9b0-34a5-11f0-9690-634b952368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490369" name="4634a9b0-34a5-11f0-9690-634b95236842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157025" name="687dd2d0-34a5-11f0-b306-9ff28c5e81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432951" name="687dd2d0-34a5-11f0-b306-9ff28c5e814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64530" name="6c8132a0-34a5-11f0-a407-274d5d75cb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412285" name="6c8132a0-34a5-11f0-a407-274d5d75cbcc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519018" name="7c3176b0-34a5-11f0-929f-7912711975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701421" name="7c3176b0-34a5-11f0-929f-791271197516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237574" name="7eca9820-34a5-11f0-a352-51fe3da11e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684911" name="7eca9820-34a5-11f0-a352-51fe3da11e9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334750" name="c2de6b90-34a5-11f0-8903-f76da75c2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659966" name="c2de6b90-34a5-11f0-8903-f76da75c2181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185213" name="c8095b70-34a5-11f0-adbc-6781b2c393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528162" name="c8095b70-34a5-11f0-adbc-6781b2c3932d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Langstuck 1, 8044 Gockhausen </w:t>
          </w:r>
        </w:p>
        <w:p>
          <w:pPr>
            <w:spacing w:before="0" w:after="0"/>
          </w:pPr>
          <w:r>
            <w:t>285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footer.xml" Type="http://schemas.openxmlformats.org/officeDocument/2006/relationships/footer" Id="rId7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