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WHG. Tüffenwiesstrasse 17, 8107 Buchs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296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429772063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35581338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