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930913" name="ad45d7a0-37b1-11f0-ae64-25dfb5c6e3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544774" name="ad45d7a0-37b1-11f0-ae64-25dfb5c6e3e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468117" name="b47e4ac0-37b1-11f0-9297-2b89343e1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684818" name="b47e4ac0-37b1-11f0-9297-2b89343e10e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649527" name="c9f96830-37b1-11f0-a9bf-0342688f15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407060" name="c9f96830-37b1-11f0-a9bf-0342688f158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237241" name="cda83f60-37b1-11f0-8eb6-592664d06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167341" name="cda83f60-37b1-11f0-8eb6-592664d06df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727951" name="d6d90010-37b1-11f0-b9c4-df95de7449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230139" name="d6d90010-37b1-11f0-b9c4-df95de7449b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573154" name="db44e5b0-37b1-11f0-91dd-791d496c39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772749" name="db44e5b0-37b1-11f0-91dd-791d496c39e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721727" name="e6ee95a0-37b1-11f0-902e-c103908635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461360" name="e6ee95a0-37b1-11f0-902e-c103908635a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206" name="eafc7cc0-37b1-11f0-bf79-a7b51264a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65861" name="eafc7cc0-37b1-11f0-bf79-a7b51264aa9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+alle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827719" name="4bb0ff90-37b3-11f0-90d8-afafdf6a4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6610" name="4bb0ff90-37b3-11f0-90d8-afafdf6a4f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430344" name="520f6660-37b3-11f0-9f34-e3da8d58e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482576" name="520f6660-37b3-11f0-9f34-e3da8d58e42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337183" name="75034e70-37b3-11f0-8440-e96cdd4ba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011537" name="75034e70-37b3-11f0-8440-e96cdd4baf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932297" name="7d6cc780-37b3-11f0-8ae1-53d01af99b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023949" name="7d6cc780-37b3-11f0-8ae1-53d01af99b9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334441" name="8e553d70-37b3-11f0-84eb-f1268371a1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443385" name="8e553d70-37b3-11f0-84eb-f1268371a1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020922" name="959307c0-37b3-11f0-8666-c38fe0fd1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967259" name="959307c0-37b3-11f0-8666-c38fe0fd1e4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126662" name="a0ff87a0-37b3-11f0-a687-1d37f2623c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11295" name="a0ff87a0-37b3-11f0-a687-1d37f2623c6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53816" name="a5686000-37b3-11f0-9e19-e1c6502a3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992365" name="a5686000-37b3-11f0-9e19-e1c6502a3ad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137925" name="3c849c10-37b4-11f0-ab26-8b6876fb4f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35238" name="3c849c10-37b4-11f0-ab26-8b6876fb4fb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759216" name="4b95e100-37b4-11f0-8d8a-d3fc10c48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625035" name="4b95e100-37b4-11f0-8d8a-d3fc10c4889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534901" name="6b75b5d0-37b5-11f0-a3ea-e54ab612e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489006" name="6b75b5d0-37b5-11f0-a3ea-e54ab612e2b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087882" name="6e1b5a60-37b5-11f0-b327-ddf5a80f75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91941" name="6e1b5a60-37b5-11f0-b327-ddf5a80f753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678299" name="85590f60-37b5-11f0-8d3a-ddd9a8805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49594" name="85590f60-37b5-11f0-8d3a-ddd9a8805e1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889123" name="8a05a780-37b5-11f0-a15e-61762d656e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457108" name="8a05a780-37b5-11f0-a15e-61762d656ee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957567" name="972dba10-37b5-11f0-b590-4147550691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252029" name="972dba10-37b5-11f0-b590-4147550691b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8033586" name="a3e77a70-37b5-11f0-8315-610dbfdcc7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909006" name="a3e77a70-37b5-11f0-8315-610dbfdcc7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16257" name="3af4ccf0-37b7-11f0-b521-695de85b5c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082849" name="3af4ccf0-37b7-11f0-b521-695de85b5c7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740876" name="017fd3b0-37b8-11f0-936a-4b1d3ef4b0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017285" name="017fd3b0-37b8-11f0-936a-4b1d3ef4b0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329993" name="339d1c90-37b8-11f0-a32f-3de1b94be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659955" name="339d1c90-37b8-11f0-a32f-3de1b94be03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41378" name="38552660-37b8-11f0-ae26-ddb3b48c9c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21246" name="38552660-37b8-11f0-ae26-ddb3b48c9c6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295996" name="49ad2700-37b8-11f0-9418-8d9648a14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051918" name="49ad2700-37b8-11f0-9418-8d9648a1453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882280" name="4e0d73e0-37b8-11f0-8112-dd0eb01928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99369" name="4e0d73e0-37b8-11f0-8112-dd0eb019283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Tüffenwiesstrasse 17, 8107 Buchs </w:t>
          </w:r>
        </w:p>
        <w:p>
          <w:pPr>
            <w:spacing w:before="0" w:after="0"/>
          </w:pPr>
          <w:r>
            <w:t>296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