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Stuckgasse 19, 450 Lüchingen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0941417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1862052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