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EG -DG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2834775" name="ec98ab30-347d-11f0-86fa-2308490f2f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2324572" name="ec98ab30-347d-11f0-86fa-2308490f2f4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22895262" name="2e4569b0-347e-11f0-8ab8-2d80fe1aea9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773733" name="2e4569b0-347e-11f0-8ab8-2d80fe1aea96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Sockel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47867666" name="3ee3b740-347e-11f0-82a2-df6b9eb24b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9610950" name="3ee3b740-347e-11f0-82a2-df6b9eb24b61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56480749" name="42dc41a0-347e-11f0-af34-575313bf8d3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6592811" name="42dc41a0-347e-11f0-af34-575313bf8d3e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26476450" name="79d4de50-347f-11f0-a89a-47d1092018f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867687" name="79d4de50-347f-11f0-a89a-47d1092018fe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61681021" name="7d769620-347f-11f0-a4ca-29194deaba0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7072112" name="7d769620-347f-11f0-a4ca-29194deaba0f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Decke / 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Decke / 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62054976" name="7841ecd0-3480-11f0-a1a4-5f8518403ad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5221969" name="7841ecd0-3480-11f0-a1a4-5f8518403ad0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945094" name="7c646d60-3480-11f0-8e52-e38d2bfb226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0800260" name="7c646d60-3480-11f0-8e52-e38d2bfb226e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Stuckgasse 19, 450 Lüchingen </w:t>
          </w:r>
        </w:p>
        <w:p>
          <w:pPr>
            <w:spacing w:before="0" w:after="0"/>
          </w:pPr>
          <w:r>
            <w:t>282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