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Buttenberg 5, 6247 Schötz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281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315220515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86251539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