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754764" name="01d55d20-316a-11f0-bc8a-dba5ea6f8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815604" name="01d55d20-316a-11f0-bc8a-dba5ea6f870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291459" name="293ccbf0-316a-11f0-863b-c7ddcf9a8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718936" name="293ccbf0-316a-11f0-863b-c7ddcf9a8c1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166934" name="64ca4f80-316a-11f0-ae8e-9b3a2fa4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3811" name="64ca4f80-316a-11f0-ae8e-9b3a2fa4472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083562" name="681f1fd0-316a-11f0-9ce0-8793a4f8c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7751" name="681f1fd0-316a-11f0-9ce0-8793a4f8c91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870622" name="e8e6b1e0-316b-11f0-8c2f-f746e9232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945532" name="e8e6b1e0-316b-11f0-8c2f-f746e9232b9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033374" name="edad61b0-316b-11f0-b3cb-e7ee432863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058069" name="edad61b0-316b-11f0-b3cb-e7ee432863b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634818" name="fb095580-316b-11f0-90f3-a9ae364478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893376" name="fb095580-316b-11f0-90f3-a9ae364478c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16807" name="fef86a00-316b-11f0-b856-af9de2fa00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184106" name="fef86a00-316b-11f0-b856-af9de2fa00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803802" name="0ef93f10-316c-11f0-81b4-33694833c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006620" name="0ef93f10-316c-11f0-81b4-33694833cc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231690" name="11c99d20-316c-11f0-9a23-6ff77800db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437629" name="11c99d20-316c-11f0-9a23-6ff77800db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061515" name="2a607980-316c-11f0-915b-d98f9da651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41478" name="2a607980-316c-11f0-915b-d98f9da651a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187503" name="2e547000-316c-11f0-8404-49eeb341b0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39530" name="2e547000-316c-11f0-8404-49eeb341b01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659001" name="3f260290-316c-11f0-ba9d-7d5532fc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47122" name="3f260290-316c-11f0-ba9d-7d5532fcd55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026724" name="44bad7d0-316c-11f0-868b-ad76f5f44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633971" name="44bad7d0-316c-11f0-868b-ad76f5f44e3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323737" name="5010e980-316c-11f0-a0a3-3751be0c3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25346" name="5010e980-316c-11f0-a0a3-3751be0c388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946298" name="54c65b40-316c-11f0-a25a-0185b7b56f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95025" name="54c65b40-316c-11f0-a25a-0185b7b56f2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376996" name="6c5eda70-316c-11f0-94b6-07024eb4d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313832" name="6c5eda70-316c-11f0-94b6-07024eb4de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914317" name="70b22f00-316c-11f0-80fa-177726a274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170229" name="70b22f00-316c-11f0-80fa-177726a274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535783" name="7f95d440-316c-11f0-80b6-d9da2e131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360729" name="7f95d440-316c-11f0-80b6-d9da2e131f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584674" name="88c77f50-316c-11f0-bcac-93a94b83e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4671" name="88c77f50-316c-11f0-bcac-93a94b83e53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687799" name="a6b95c40-316c-11f0-8307-4b59c0d0d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68817" name="a6b95c40-316c-11f0-8307-4b59c0d0dfb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441896" name="ac8bfdd0-316c-11f0-8eb1-6be6f73520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700889" name="ac8bfdd0-316c-11f0-8eb1-6be6f73520e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444546" name="0b726cd0-316d-11f0-bb3f-21f7ab356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305884" name="0b726cd0-316d-11f0-bb3f-21f7ab356d3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163681" name="0e6ac540-316d-11f0-b297-9bbf7892ff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946898" name="0e6ac540-316d-11f0-b297-9bbf7892ff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792129" name="cd89c5c0-316d-11f0-8de9-c9b646bc3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480968" name="cd89c5c0-316d-11f0-8de9-c9b646bc358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217562" name="d3436110-316d-11f0-90c5-9fe7586431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275219" name="d3436110-316d-11f0-90c5-9fe7586431f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Schweinestall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38551306" name="054bc260-316e-11f0-9731-17641e4f4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644229" name="054bc260-316e-11f0-9731-17641e4f48d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383382" name="0c2f5ec0-316e-11f0-a904-8314b24278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363903" name="0c2f5ec0-316e-11f0-a904-8314b242785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Schweinestall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8953986" name="3782fbe0-316e-11f0-aa3e-9f7b58dc6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57749" name="3782fbe0-316e-11f0-aa3e-9f7b58dc673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249353" name="3c942230-316e-11f0-9b24-354473ef3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135787" name="3c942230-316e-11f0-9b24-354473ef3a1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Buttenberg 5, 6247 Schötz</w:t>
          </w:r>
        </w:p>
        <w:p>
          <w:pPr>
            <w:spacing w:before="0" w:after="0"/>
          </w:pPr>
          <w:r>
            <w:t>281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