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Grabserberg Bruggbach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