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Sonnenbergstrasse 3c,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136785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9925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