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0280199" name="6f136150-19ed-11f0-8584-4dd534e9f7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6662487" name="6f136150-19ed-11f0-8584-4dd534e9f7d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9646972" name="762ed690-19ed-11f0-9746-1fad89ec91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9417265" name="762ed690-19ed-11f0-9746-1fad89ec916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Treppenhaus </w:t>
            </w:r>
          </w:p>
          <w:p>
            <w:pPr>
              <w:spacing w:before="0" w:after="0"/>
            </w:pPr>
            <w:r>
              <w:t>DG -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3206266" name="7ad00790-19ee-11f0-9faa-f77ad933a2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9961332" name="7ad00790-19ee-11f0-9faa-f77ad933a2d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8247383" name="7fac8950-19ee-11f0-a6bd-c915a76724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3025070" name="7fac8950-19ee-11f0-a6bd-c915a76724f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Sonnenbergstrasse 3c, 8910 Affoltern am Albis</w:t>
          </w:r>
        </w:p>
        <w:p>
          <w:pPr>
            <w:spacing w:before="0" w:after="0"/>
          </w:pPr>
          <w:r>
            <w:t>244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