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Flubastrasse 18, 8898 Flumserberg </w:t>
          </w:r>
        </w:p>
        <w:p>
          <w:pPr>
            <w:spacing w:before="0" w:after="0"/>
          </w:pPr>
          <w:r>
            <w:t>305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