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1303993" name="9a6a1d30-3a22-11f0-a38b-71fe9c66b0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1361869" name="9a6a1d30-3a22-11f0-a38b-71fe9c66b07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1677187" name="9e11ef80-3a22-11f0-873d-81fb36d13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3097584" name="9e11ef80-3a22-11f0-873d-81fb36d13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1186914" name="bc809d90-3a22-11f0-b83b-83380b6a00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715243" name="bc809d90-3a22-11f0-b83b-83380b6a00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67905" name="c348e9c0-3a22-11f0-a86a-1f1bb3bca4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314935" name="c348e9c0-3a22-11f0-a86a-1f1bb3bca4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1265457" name="1788c0f0-3a23-11f0-9127-2925dae1e1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317182" name="1788c0f0-3a23-11f0-9127-2925dae1e14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3751062" name="24e30710-3a23-11f0-b4e8-730985b7bd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355034" name="24e30710-3a23-11f0-b4e8-730985b7bd4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8294855" name="63e7ba90-3a24-11f0-8ef6-438a3d2d3a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926793" name="63e7ba90-3a24-11f0-8ef6-438a3d2d3af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6722496" name="674f76a0-3a24-11f0-a658-01e0351a73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569271" name="674f76a0-3a24-11f0-a658-01e0351a735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