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Lindenstrasse 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942329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561648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Asbesttec GmbH </w:t>
            </w:r>
          </w:p>
          <w:p>
            <w:pPr>
              <w:spacing w:before="0" w:after="0" w:line="240" w:lineRule="auto"/>
            </w:pPr>
            <w:r>
              <w:rPr/>
              <w:t>Im Werd 6</w:t>
            </w:r>
          </w:p>
          <w:p>
            <w:pPr>
              <w:spacing w:before="0" w:after="0" w:line="240" w:lineRule="auto"/>
            </w:pPr>
            <w:r>
              <w:rPr/>
              <w:t> Oberengstringen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