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9760827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467993" name="5b1b7cc0-c45f-11ef-9544-e1a8d8de9c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6725481" name="60ad44c0-c45f-11ef-ba80-57aed1ada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909612" name="60ad44c0-c45f-11ef-ba80-57aed1ada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UG bis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123777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86963" name="322bf1e0-c460-11ef-8054-99b186997dc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499386" name="36953f70-c460-11ef-afa5-5d9a2f26b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424588" name="36953f70-c460-11ef-afa5-5d9a2f26b96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Decke /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88602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838187" name="50a1a4d0-c460-11ef-ba0a-c75e4543cc3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1208647" name="57714400-c460-11ef-a7b3-7d4f9672a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728239" name="57714400-c460-11ef-a7b3-7d4f9672ac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051298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730185" name="3b87ead0-c46c-11ef-906e-25ed0736c5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369294" name="45c97f40-c46c-11ef-b78f-0110e571f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650714" name="45c97f40-c46c-11ef-b78f-0110e571f2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82538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824404" name="787106c0-c46c-11ef-ae4f-174728ead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335353" name="83dc2710-c46c-11ef-9e3a-31c3f42b0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91552" name="83dc2710-c46c-11ef-9e3a-31c3f42b0b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101516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593021" name="a08caa60-c46c-11ef-9a40-cf6a76e8c6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008669" name="cc2d2f00-c46c-11ef-b364-bda3b66cc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652960" name="cc2d2f00-c46c-11ef-b364-bda3b66ccc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7066008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721702" name="ebac89c0-c46c-11ef-8109-07c8f8c575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3073948" name="f0a10050-c46c-11ef-8869-e94d63828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08410" name="f0a10050-c46c-11ef-8869-e94d638288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8261357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1854" name="05fcfd00-c46d-11ef-a9f6-fb3f50a87f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064235" name="0ce8afb0-c46d-11ef-9a41-e385a1a8d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331695" name="0ce8afb0-c46d-11ef-9a41-e385a1a8d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6867044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77755" name="431da3b0-c46d-11ef-bb05-0f00571c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400750" name="47d25220-c46d-11ef-b840-afcb5d1e2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206132" name="47d25220-c46d-11ef-b840-afcb5d1e28b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Kleber von früherem 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080230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138658" name="7c8ed6f0-c46d-11ef-9b22-d94bc07cee6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733824" name="8e31c340-c46d-11ef-99d5-ff5e14a68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76306" name="8e31c340-c46d-11ef-99d5-ff5e14a685d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9015806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914581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013902" name="f481a070-c46d-11ef-9306-7166bff2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689918" name="f481a070-c46d-11ef-9306-7166bff2c12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292041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432105" name="65816440-c46e-11ef-8b77-51250f362f6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615075" name="6bb20450-c46e-11ef-ad34-e7608d8da8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648176" name="6bb20450-c46e-11ef-ad34-e7608d8da8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2737546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149475" name="14370280-c472-11ef-8124-71a00356d3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302270" name="225f9520-c472-11ef-b777-ed1d109e50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56130" name="225f9520-c472-11ef-b777-ed1d109e50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Klinkerplatten mit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08410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17343" name="30d20200-c472-11ef-8ec9-e369b05ebaa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38559" name="378ae4e0-c472-11ef-855b-210e715d9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46279" name="378ae4e0-c472-11ef-855b-210e715d9d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631612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403389" name="6704fa30-c472-11ef-b4e1-a3af7aabd66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675489" name="c18230c0-c474-11ef-9acc-29a4ea6add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895845" name="c18230c0-c474-11ef-9acc-29a4ea6addd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Fesnteranschlag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>weiss 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539791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889129" name="d2cf5bf0-c474-11ef-a71f-db3df5b497a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973376" name="d7fd8020-c474-11ef-8f80-db130cd66d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77392" name="d7fd8020-c474-11ef-8f80-db130cd66dd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6580189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164932" name="f7007ef0-c474-11ef-8d10-0ded50edb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270204" name="fdbbabc0-c474-11ef-83e6-915cbde6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103685" name="fdbbabc0-c474-11ef-83e6-915cbde658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457872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22516" name="14ff37b0-c476-11ef-8eca-fb558e3ada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082455" name="32d3efb0-c476-11ef-9f60-418bb28ca6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794751" name="32d3efb0-c476-11ef-9f60-418bb28ca6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Fenstebänke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310659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597829" name="b72decc0-c476-11ef-81ab-d35bf722cbb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857016" name="be5a03d0-c476-11ef-ade2-89dbf91665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96826" name="be5a03d0-c476-11ef-ade2-89dbf916658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820022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804346" name="7e8b7b30-c476-11ef-a0bf-55073bd13cf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453874" name="85345880-c476-11ef-85ef-8b8f5d11c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11170" name="85345880-c476-11ef-85ef-8b8f5d11cb1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799452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99477" name="79cdba20-c478-11ef-aaff-5903c2d3d11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255582" name="96c112d0-c478-11ef-8edc-5f312d35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427638" name="96c112d0-c478-11ef-8edc-5f312d3596f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564175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582270" name="aaed6920-c478-11ef-a9f6-b71675a14ba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983268" name="b07b6090-c478-11ef-af4f-b933b7f5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757727" name="b07b6090-c478-11ef-af4f-b933b7f53c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braun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393699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57075" name="fbc42f40-c479-11ef-b069-ed7bcccf267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850713" name="1540b0b0-c47a-11ef-b0c3-192cf0c902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207911" name="1540b0b0-c47a-11ef-b0c3-192cf0c9028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34040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31468" name="2669d920-c47a-11ef-85d1-678fe4e6a7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912386" name="2b82c7a0-c47a-11ef-9133-7fe485965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40248" name="2b82c7a0-c47a-11ef-9133-7fe4859653a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245225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105610" name="aa150c80-c462-11ef-b444-2717c5550f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303287" name="b4168ab0-c462-11ef-9535-5578aa40f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800882" name="b4168ab0-c462-11ef-9535-5578aa40f3d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