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Im Sträler 24,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11561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1903331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