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2.OG rechts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22043285" name="f3efeee0-37c8-11f0-afce-59e8fb389a6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2305320" name="f3efeee0-37c8-11f0-afce-59e8fb389a6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5804388" name="f9989a40-37c8-11f0-87aa-9f12350c39e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7486774" name="f9989a40-37c8-11f0-87aa-9f12350c39e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/ WC </w:t>
            </w:r>
          </w:p>
          <w:p>
            <w:pPr>
              <w:spacing w:before="0" w:after="0"/>
            </w:pPr>
            <w:r>
              <w:t>2. OG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80319326" name="1f5b32b0-37c9-11f0-87fb-b5fb471602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3082397" name="1f5b32b0-37c9-11f0-87fb-b5fb4716027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2329650" name="23bb0a60-37c9-11f0-b4a6-5f9aee871df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4660507" name="23bb0a60-37c9-11f0-b4a6-5f9aee871df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/ WC </w:t>
            </w:r>
          </w:p>
          <w:p>
            <w:pPr>
              <w:spacing w:before="0" w:after="0"/>
            </w:pPr>
            <w:r>
              <w:t>2. 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42792230" name="688116d0-37c9-11f0-bc57-f9d42f53920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5660505" name="688116d0-37c9-11f0-bc57-f9d42f539200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16297364" name="6be3f0e0-37c9-11f0-8263-c599206957d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0246873" name="6be3f0e0-37c9-11f0-8263-c599206957de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/ WC / Gang / Wohnzimmer </w:t>
            </w:r>
          </w:p>
          <w:p>
            <w:pPr>
              <w:spacing w:before="0" w:after="0"/>
            </w:pPr>
            <w:r>
              <w:t>2. OG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82724400" name="928a0b80-37c9-11f0-b8aa-21a4c30be60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197557" name="928a0b80-37c9-11f0-b8aa-21a4c30be60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0485085" name="9719ccd0-37c9-11f0-a430-592f462f22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3161794" name="9719ccd0-37c9-11f0-a430-592f462f229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/ WC </w:t>
            </w:r>
          </w:p>
          <w:p>
            <w:pPr>
              <w:spacing w:before="0" w:after="0"/>
            </w:pPr>
            <w:r>
              <w:t>2. 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5351374" name="dcffef40-37c9-11f0-8759-7d72680998f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497507" name="dcffef40-37c9-11f0-8759-7d72680998f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6913025" name="e0d78420-37c9-11f0-a908-492a6a7641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2262640" name="e0d78420-37c9-11f0-a908-492a6a764144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/ Wohnzimmer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76914192" name="74d4ccf0-37ca-11f0-8fcd-2d5de185db4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1458483" name="74d4ccf0-37ca-11f0-8fcd-2d5de185db40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31165978" name="7a8874d0-37ca-11f0-b032-3da06a8d0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6273950" name="7a8874d0-37ca-11f0-b032-3da06a8d0f44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Im Sträler 24, 8047 Zürich</w:t>
          </w:r>
        </w:p>
        <w:p>
          <w:pPr>
            <w:spacing w:before="0" w:after="0"/>
          </w:pPr>
          <w:r>
            <w:t>293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