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Im Sträler 28, 8047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294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94540053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2280780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