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WC/ Reduit </w:t>
            </w:r>
          </w:p>
          <w:p>
            <w:pPr>
              <w:spacing w:before="0" w:after="0"/>
            </w:pPr>
            <w:r>
              <w:t>6. OG links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4559681" name="ffd9c2d0-37cd-11f0-bf44-1717c86af7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9338310" name="ffd9c2d0-37cd-11f0-bf44-1717c86af70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3312310" name="04780310-37ce-11f0-a6eb-d5ef6d0d2d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6330594" name="04780310-37ce-11f0-a6eb-d5ef6d0d2d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</w:t>
            </w:r>
          </w:p>
          <w:p>
            <w:pPr>
              <w:spacing w:before="0" w:after="0"/>
            </w:pPr>
            <w:r>
              <w:t>6. OG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6126047" name="2df866d0-37ce-11f0-b036-e1c45b450b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2545826" name="2df866d0-37ce-11f0-b036-e1c45b450b3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1799260" name="33d0adb0-37ce-11f0-8a6d-031b88cf7f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8242919" name="33d0adb0-37ce-11f0-8a6d-031b88cf7f7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</w:t>
            </w:r>
          </w:p>
          <w:p>
            <w:pPr>
              <w:spacing w:before="0" w:after="0"/>
            </w:pPr>
            <w:r>
              <w:t>6. OG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3527489" name="759e61b0-37ce-11f0-ab66-9b623c0cc6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932809" name="759e61b0-37ce-11f0-ab66-9b623c0cc65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4908953" name="804a29a0-37ce-11f0-b653-693de713d7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1549038" name="804a29a0-37ce-11f0-b653-693de713d7e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WC/ Gang / Wohnzimmer / Küche </w:t>
            </w:r>
          </w:p>
          <w:p>
            <w:pPr>
              <w:spacing w:before="0" w:after="0"/>
            </w:pPr>
            <w:r>
              <w:t>6. OG links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3589981" name="8ac93c40-37ce-11f0-823d-471a626293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8359131" name="8ac93c40-37ce-11f0-823d-471a6262934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1281344" name="90b188b0-37ce-11f0-bc77-3596ebed74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808626" name="90b188b0-37ce-11f0-bc77-3596ebed742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 WHG. </w:t>
            </w:r>
          </w:p>
          <w:p>
            <w:pPr>
              <w:spacing w:before="0" w:after="0"/>
            </w:pPr>
            <w:r>
              <w:t>6.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6110573" name="b57d16f0-37ce-11f0-9666-d9271dccf4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9109324" name="b57d16f0-37ce-11f0-9666-d9271dccf4e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8572268" name="c2a52980-37ce-11f0-901e-6dd8c5532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4995812" name="c2a52980-37ce-11f0-901e-6dd8c55323e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