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EG links  Im Sträler 40,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554169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4137104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