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EG links  Im Sträler 40, 8047 Zürich</w:t>
          </w:r>
        </w:p>
        <w:p>
          <w:pPr>
            <w:spacing w:before="0" w:after="0"/>
          </w:pPr>
          <w:r>
            <w:t>295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