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Rosengartenweg 2, 8942 Oberrieden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440988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6457661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