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1956831" name="f6c2cd80-3a03-11f0-be2b-e3e53a8218d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5530668" name="f6c2cd80-3a03-11f0-be2b-e3e53a8218d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9920536" name="fa12bbd0-3a03-11f0-bcf5-4be97e260b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2941343" name="fa12bbd0-3a03-11f0-bcf5-4be97e260b8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9850750" name="09f4be40-3a04-11f0-8446-5d5b7ee90d3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5179560" name="09f4be40-3a04-11f0-8446-5d5b7ee90d3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01321041" name="0e1baba0-3a04-11f0-be0a-3d30993f27d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8861721" name="0e1baba0-3a04-11f0-be0a-3d30993f27d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75476478" name="1a1e02e0-3a04-11f0-921d-c598eca1ae3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5038092" name="1a1e02e0-3a04-11f0-921d-c598eca1ae3b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42619775" name="1e7a7f30-3a04-11f0-a3d1-e9a9be23ebf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5585901" name="1e7a7f30-3a04-11f0-a3d1-e9a9be23ebf4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60799557" name="2acb4490-3a04-11f0-b0ea-0b8f25a441b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9204474" name="2acb4490-3a04-11f0-b0ea-0b8f25a441b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85653173" name="325c8610-3a04-11f0-bcbf-3f0c12a008e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0690701" name="325c8610-3a04-11f0-bcbf-3f0c12a008ed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Rosengartenweg 2, 8942 Oberrieden </w:t>
          </w:r>
        </w:p>
        <w:p>
          <w:pPr>
            <w:spacing w:before="0" w:after="0"/>
          </w:pPr>
          <w:r>
            <w:t>297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