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Pickelstrasse 8, 8942 Oberrieden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7092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541467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