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Pickelstrasse 8, 8942 Oberrieden</w:t>
          </w:r>
        </w:p>
        <w:p>
          <w:pPr>
            <w:spacing w:before="0" w:after="0"/>
          </w:pPr>
          <w:r>
            <w:t>284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