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45710085" name="1876e6c0-39fd-11f0-b2e0-73019090b96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4215909" name="1876e6c0-39fd-11f0-b2e0-73019090b96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13089288" name="1dd65420-39fd-11f0-b4af-4dd5579647d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8301329" name="1dd65420-39fd-11f0-b4af-4dd5579647d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60117955" name="51fd9dd0-39fd-11f0-9fb6-6f9469f68f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2916724" name="51fd9dd0-39fd-11f0-9fb6-6f9469f68fb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58871933" name="5ac2cb70-39fd-11f0-b96f-0542d3e218a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9951000" name="5ac2cb70-39fd-11f0-b96f-0542d3e218a0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41813100" name="78e443e0-39fd-11f0-aec6-cd093626d03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5157609" name="78e443e0-39fd-11f0-aec6-cd093626d03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45778801" name="7dbf17f0-39fd-11f0-ae7c-65ff02fd032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7295076" name="7dbf17f0-39fd-11f0-ae7c-65ff02fd032b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65742238" name="95526700-39fd-11f0-9f46-5760b17c9fb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8938262" name="95526700-39fd-11f0-9f46-5760b17c9fbf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43720269" name="9a036bf0-39fd-11f0-ba36-0d5071a5095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1585662" name="9a036bf0-39fd-11f0-ba36-0d5071a50951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56738945" name="ae839cb0-39ff-11f0-b215-a999fc37492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311139" name="ae839cb0-39ff-11f0-b215-a999fc374922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1680926" name="bf352420-39ff-11f0-b38b-21d0c272895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0853433" name="bf352420-39ff-11f0-b38b-21d0c272895e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95488125" name="ca3e2740-39ff-11f0-88fb-953555dc7e9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6893147" name="ca3e2740-39ff-11f0-88fb-953555dc7e94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83910420" name="cdfb0830-39ff-11f0-88c2-df84e802300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6655239" name="cdfb0830-39ff-11f0-88c2-df84e8023007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Pickelstrasse 8, 8942 Oberrieden</w:t>
          </w:r>
        </w:p>
        <w:p>
          <w:pPr>
            <w:spacing w:before="0" w:after="0"/>
          </w:pPr>
          <w:r>
            <w:t>284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