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706140" name="61ddd650-36ee-11f0-8ba2-c503b63c5c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605345" name="61ddd650-36ee-11f0-8ba2-c503b63c5ca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223526" name="68643780-36ee-11f0-8f6b-4da4fafb4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93994" name="68643780-36ee-11f0-8f6b-4da4fafb460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724182" name="7e00e6b0-36ee-11f0-b47d-65078726c4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569742" name="7e00e6b0-36ee-11f0-b47d-65078726c4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824482" name="810266e0-36ee-11f0-8484-e927e19483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913995" name="810266e0-36ee-11f0-8484-e927e194835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859227" name="9025d440-36ee-11f0-9038-8179b9644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977536" name="9025d440-36ee-11f0-9038-8179b9644b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962884" name="94022410-36ee-11f0-9667-6b1e3cf65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583484" name="94022410-36ee-11f0-9667-6b1e3cf6577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048180" name="9fdfdc50-36ee-11f0-a1bc-ad2d3f320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927053" name="9fdfdc50-36ee-11f0-a1bc-ad2d3f3202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230845" name="a5ba4610-36ee-11f0-bd59-2b55d39b7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968865" name="a5ba4610-36ee-11f0-bd59-2b55d39b767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917931" name="b2232750-36ee-11f0-bab0-09f85801b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103439" name="b2232750-36ee-11f0-bab0-09f85801bba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189840" name="b7970710-36ee-11f0-98f4-8b06d27c13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606647" name="b7970710-36ee-11f0-98f4-8b06d27c13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689909" name="c80f5610-36ee-11f0-9c11-bbe4bd3c6e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871155" name="c80f5610-36ee-11f0-9c11-bbe4bd3c6e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246549" name="ce80a8a0-36ee-11f0-aa93-a5a13ac44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077004" name="ce80a8a0-36ee-11f0-aa93-a5a13ac443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23340" name="d86fb040-36ee-11f0-a03d-d5080b7ff6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125473" name="d86fb040-36ee-11f0-a03d-d5080b7ff63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510490" name="dcf02f50-36ee-11f0-b080-57e776013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547963" name="dcf02f50-36ee-11f0-b080-57e77601316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Beide Kinderzimmer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04507" name="f065b8c0-36ee-11f0-a701-efa5e30fc9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17731" name="f065b8c0-36ee-11f0-a701-efa5e30fc9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929060" name="f59eb260-36ee-11f0-9453-95fb73ab78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574275" name="f59eb260-36ee-11f0-9453-95fb73ab788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932371" name="0e2bf1d0-36ef-11f0-8294-e3c33e81ff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052213" name="0e2bf1d0-36ef-11f0-8294-e3c33e81ffd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500371" name="13415de0-36ef-11f0-a4a2-699da0d04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36036" name="13415de0-36ef-11f0-a4a2-699da0d0460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86011" name="312afd70-36ef-11f0-a75e-3792fa790b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93639" name="312afd70-36ef-11f0-a75e-3792fa790b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116515" name="33dc88e0-36ef-11f0-b06b-bbe5159e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487765" name="33dc88e0-36ef-11f0-b06b-bbe5159e72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541284" name="608073c0-36ef-11f0-a269-812b1147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242609" name="608073c0-36ef-11f0-a269-812b1147485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587663" name="687b7390-36ef-11f0-8d33-b39bbddef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220996" name="687b7390-36ef-11f0-8d33-b39bbddef03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258586" name="7e9e1ba0-36ef-11f0-83d0-1f67362a0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916052" name="7e9e1ba0-36ef-11f0-83d0-1f67362a0bf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175824" name="831720a0-36ef-11f0-a47a-6fa6dd361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700715" name="831720a0-36ef-11f0-a47a-6fa6dd3612e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520246" name="8d5c85a0-36ef-11f0-bb18-8b83aefa7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394409" name="8d5c85a0-36ef-11f0-bb18-8b83aefa76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948035" name="93b7b820-36ef-11f0-9c59-a70062b3f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394091" name="93b7b820-36ef-11f0-9c59-a70062b3f25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066544" name="9fa94680-36ef-11f0-9835-59f986d66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731336" name="9fa94680-36ef-11f0-9835-59f986d66d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927848" name="a39bb660-36ef-11f0-8422-1d652dc95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23528" name="a39bb660-36ef-11f0-8422-1d652dc950d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Schulhausstrasse 1, 8835 Feusisberg</w:t>
          </w:r>
        </w:p>
        <w:p>
          <w:pPr>
            <w:spacing w:before="0" w:after="0"/>
          </w:pPr>
          <w:r>
            <w:t>299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