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Alte Churerstrasse 53. Balzers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270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77715539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90833052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