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w14="http://schemas.microsoft.com/office/word/2010/wordml" xmlns:m="http://schemas.openxmlformats.org/officeDocument/2006/math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50657492" name="3864ba70-2f2b-11f0-860b-87a29fbbefc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3724724" name="3864ba70-2f2b-11f0-860b-87a29fbbefc0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1933309" name="3d1bb2d0-2f2b-11f0-bfe9-539bb7fa0cd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9738629" name="3d1bb2d0-2f2b-11f0-bfe9-539bb7fa0cd3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Plattenkleber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23155124" name="46d79c80-2f2b-11f0-977e-7f6779a6ce6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2675483" name="46d79c80-2f2b-11f0-977e-7f6779a6ce68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4070972" name="4ce79530-2f2b-11f0-9e3a-09a8efb94e1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1632030" name="4ce79530-2f2b-11f0-9e3a-09a8efb94e16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7314822" name="523bb7f0-2f2b-11f0-9dd0-53c1046a692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62909328" name="523bb7f0-2f2b-11f0-9dd0-53c1046a692f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77869745" name="87e8b740-2f2b-11f0-961a-71785b29aae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3873052" name="87e8b740-2f2b-11f0-961a-71785b29aaec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Schlafzimmer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8739595" name="8ddb15d0-2f2b-11f0-ae0d-e1246618407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1411497" name="8ddb15d0-2f2b-11f0-ae0d-e12466184070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68385525" name="c51612b0-2f2c-11f0-9379-5343e0f523c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8294949" name="c51612b0-2f2c-11f0-9379-5343e0f523c7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Plattenkleber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65758541" name="cb611890-2f2c-11f0-99aa-af8b1b53ce7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2765831" name="cb611890-2f2c-11f0-99aa-af8b1b53ce75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82836620" name="d00ffaa0-2f2c-11f0-b853-e541a2b77ab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773991" name="d00ffaa0-2f2c-11f0-b853-e541a2b77ab8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Plattenkleber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03578349" name="d6647660-2f2c-11f0-9bc5-a7154088b7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7026491" name="d6647660-2f2c-11f0-9bc5-a7154088b717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38086923" name="dec4eec0-2f2c-11f0-ac69-856978de3b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9522770" name="dec4eec0-2f2c-11f0-ac69-856978de3bf4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Gang / Esszimmer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Sockel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Plattenkleber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68912536" name="e85868e0-2f2c-11f0-b04d-1762e6715a3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4050005" name="e85868e0-2f2c-11f0-b04d-1762e6715a3b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28780243" name="ec4d97e0-2f2c-11f0-a33e-6b95f41da25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5526967" name="ec4d97e0-2f2c-11f0-a33e-6b95f41da258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Plattenkleber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27055512" name="02dcbd60-2f2d-11f0-adfc-2baa8e406b4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82635" name="02dcbd60-2f2d-11f0-adfc-2baa8e406b4d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53065723" name="0664aba0-2f2d-11f0-9c2e-577115b50af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7131771" name="0664aba0-2f2d-11f0-9c2e-577115b50aff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Wohnzimner / Schlafzimmer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53009542" name="25d86da0-2f2d-11f0-a0f0-f9f049f515e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6716419" name="25d86da0-2f2d-11f0-a0f0-f9f049f515ec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06789452" name="55e5a5c0-2f2e-11f0-9355-ab558fa5488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8439863" name="55e5a5c0-2f2e-11f0-9355-ab558fa5488f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Gang / Esszimmer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59600414" name="0d7a6f90-3704-11f0-abde-0f209b0415f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2005821" name="0d7a6f90-3704-11f0-abde-0f209b0415f9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85620581" name="11a1d220-3704-11f0-9548-5714a824eda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7621744" name="11a1d220-3704-11f0-9548-5714a824edaf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Schlafzimmer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Zwischenwand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21025579" name="33a40730-3704-11f0-86b7-63e8673b740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1644576" name="33a40730-3704-11f0-86b7-63e8673b7405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16936959" name="36bbf590-3704-11f0-94c3-3f8e8f24f8f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8744622" name="36bbf590-3704-11f0-94c3-3f8e8f24f8f7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26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w14="http://schemas.microsoft.com/office/word/2010/wordml" xmlns:m="http://schemas.openxmlformats.org/officeDocument/2006/math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w14="http://schemas.microsoft.com/office/word/2010/wordml" xmlns:m="http://schemas.openxmlformats.org/officeDocument/2006/math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Alte Churerstrasse 53. Balzers </w:t>
          </w:r>
        </w:p>
        <w:p>
          <w:pPr>
            <w:spacing w:before="0" w:after="0"/>
          </w:pPr>
          <w:r>
            <w:t>270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w14="http://schemas.microsoft.com/office/word/2010/wordml" xmlns:m="http://schemas.openxmlformats.org/officeDocument/2006/math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w14="http://schemas.microsoft.com/office/word/2010/wordml" xmlns:m="http://schemas.openxmlformats.org/officeDocument/2006/math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footer.xml" Type="http://schemas.openxmlformats.org/officeDocument/2006/relationships/footer" Id="rId26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