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="http://schemas.openxmlformats.org/officeDocument/2006/math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1 on Windows Server 2022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Büro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91818229" name="e59f20b0-bdeb-11ef-b86b-891c2074890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70399379" name="e59f20b0-bdeb-11ef-b86b-891c20748905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99995811" name="ef1aa600-bdeb-11ef-ae08-531f2db060b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59964963" name="ef1aa600-bdeb-11ef-ae08-531f2db060b8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21941181" name="4e0f1760-bdef-11ef-b140-e396bd94738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11950" name="4e0f1760-bdef-11ef-b140-e396bd94738b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74829020" name="53282cf0-bdef-11ef-a951-8198fd43103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18346212" name="53282cf0-bdef-11ef-a951-8198fd431030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45057214" name="6ff9a5c0-bdef-11ef-80d7-59aabcff1f2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48697495" name="6ff9a5c0-bdef-11ef-80d7-59aabcff1f29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91839291" name="89156990-bdef-11ef-9574-9d0370e9ba4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2504846" name="89156990-bdef-11ef-9574-9d0370e9ba40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00643074" name="9ac9bb00-bdef-11ef-ab8e-8f6d036c71f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13020346" name="9ac9bb00-bdef-11ef-ab8e-8f6d036c71fe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76514708" name="a57d4b20-bdef-11ef-854e-4f73ed7aaee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06547365" name="a57d4b20-bdef-11ef-854e-4f73ed7aaee1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/ WC / Dusche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44839437" name="b34fce80-bdef-11ef-bdb0-4d5ede7c30b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0237745" name="b34fce80-bdef-11ef-bdb0-4d5ede7c30bc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43650423" name="b9ae3550-bdef-11ef-abd1-1fcaf1ca13c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486139" name="b9ae3550-bdef-11ef-abd1-1fcaf1ca13cc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/ Dusche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85774703" name="3ae54780-bdf0-11ef-81a1-3781896aa1e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26419566" name="3ae54780-bdf0-11ef-81a1-3781896aa1eb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88810778" name="49b60100-bdf0-11ef-9bb5-8918add6b80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20860970" name="49b60100-bdf0-11ef-9bb5-8918add6b805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14101113" name="80ef3e40-bdf3-11ef-a9ac-59fe0985ced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18225922" name="80ef3e40-bdf3-11ef-a9ac-59fe0985cede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34143828" name="85b35600-bdf3-11ef-965a-c91e84b57a2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16053358" name="85b35600-bdf3-11ef-965a-c91e84b57a26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86401036" name="a1d88940-bdf3-11ef-bddc-eb73441f7b4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7046407" name="a1d88940-bdf3-11ef-bddc-eb73441f7b4c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29792966" name="af153540-bdf3-11ef-bf10-d7c4f7f9485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95549725" name="af153540-bdf3-11ef-bf10-d7c4f7f94858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68755341" name="c77c00f0-bdf3-11ef-a3c3-0778e40b2b8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36802992" name="c77c00f0-bdf3-11ef-a3c3-0778e40b2b8f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1937044" name="d29b2420-bdf3-11ef-bf96-c966b752ec8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20881795" name="d29b2420-bdf3-11ef-bf96-c966b752ec82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77961460" name="26de7dc0-bdf4-11ef-ad47-b14b0da195c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45735531" name="26de7dc0-bdf4-11ef-ad47-b14b0da195c9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11521105" name="2fddce30-bdf4-11ef-88a3-0335d5d3ad8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04789214" name="2fddce30-bdf4-11ef-88a3-0335d5d3ad87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15059204" name="3fc91f70-bdf4-11ef-a60c-eb560a5c1a2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71424048" name="3fc91f70-bdf4-11ef-a60c-eb560a5c1a22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72144505" name="480a9e20-bdf4-11ef-af9c-dd338653e2b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73720755" name="480a9e20-bdf4-11ef-af9c-dd338653e2b1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Wohnzimner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75506069" name="2555c570-bdf5-11ef-958e-75c28911910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86964842" name="2555c570-bdf5-11ef-958e-75c289119104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05890583" name="2a9dda40-bdf5-11ef-9c54-9d4490636bd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83669195" name="2a9dda40-bdf5-11ef-9c54-9d4490636bd4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Balkon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VM-14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11863053" name="ca4f8160-bdf5-11ef-b35b-3da375c872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36791166" name="ca4f8160-bdf5-11ef-b35b-3da375c872be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14696967" name="cea4aab0-bdf5-11ef-b659-e7fc65f6a35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5442125" name="cea4aab0-bdf5-11ef-b659-e7fc65f6a354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/ Treppenhaus 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VM-17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227693" name="cadb22c0-bdf9-11ef-be8d-b514dba5edb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60174332" name="cadb22c0-bdf9-11ef-be8d-b514dba5edbb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3701590" name="d3b70cb0-bdf9-11ef-b420-8f013cfa45f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05344633" name="d3b70cb0-bdf9-11ef-b420-8f013cfa45f8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VM-18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9486471" name="861fc4b0-bdf9-11ef-8700-d9388a99aa8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17135969" name="861fc4b0-bdf9-11ef-8700-d9388a99aa8b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92686405" name="8b5032d0-bdf9-11ef-b6f4-8b82805c0be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69826942" name="8b5032d0-bdf9-11ef-b6f4-8b82805c0be0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VM-19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37250254" name="9ff9a860-bdf9-11ef-93d3-cbc61105ecf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03807110" name="9ff9a860-bdf9-11ef-93d3-cbc61105ecf5.jpg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79416941" name="ac3f9850-bdf9-11ef-9ccb-6fd87a75771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03283193" name="ac3f9850-bdf9-11ef-9ccb-6fd87a757718.jpg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/ Treppenhaus 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VM-21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60054341" name="f07858e0-bdf9-11ef-b953-3bfdbd6604c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92045225" name="f07858e0-bdf9-11ef-b953-3bfdbd6604c5.jpg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92531196" name="fcd79d30-bdf9-11ef-8ad4-4963c098e63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27397516" name="fcd79d30-bdf9-11ef-8ad4-4963c098e63a.jpg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Garage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VM-22</w:t>
            </w:r>
          </w:p>
          <w:p>
            <w:pPr>
              <w:spacing w:before="0" w:after="0"/>
            </w:pPr>
            <w:r>
              <w:t>Holzwolle Leichtbauplatten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57007130" name="36cb8da0-bdfd-11ef-afe0-2d6db1a1998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0868247" name="36cb8da0-bdfd-11ef-afe0-2d6db1a1998d.jpg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73145629" name="40155490-bdfd-11ef-b008-fd928b576e0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26487318" name="40155490-bdfd-11ef-b008-fd928b576e0a.jpg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Garage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19601228" name="4cf05890-bdfd-11ef-a733-ada243cdf54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19956082" name="4cf05890-bdfd-11ef-a733-ada243cdf545.jpg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22304886" name="556ee040-bdfd-11ef-b0ba-cdd4e5732b8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67189268" name="556ee040-bdfd-11ef-b0ba-cdd4e5732b87.jpg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EG/UG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37612038" name="ded60c00-bdfd-11ef-84db-87f4a7a4410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98390692" name="ded60c00-bdfd-11ef-84db-87f4a7a44101.jpg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4893259" name="e8698620-bdfd-11ef-97e4-cfb617485fb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08034452" name="e8698620-bdfd-11ef-97e4-cfb617485fb1.jpg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Dach / Fassade </w:t>
            </w:r>
          </w:p>
          <w:p>
            <w:pPr>
              <w:spacing w:before="0" w:after="0"/>
            </w:pPr>
            <w:r>
              <w:t>DG/ EG</w:t>
            </w:r>
          </w:p>
          <w:p>
            <w:pPr>
              <w:spacing w:before="0" w:after="0"/>
            </w:pPr>
            <w:r>
              <w:t>Wand /Decke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VM-25</w:t>
            </w:r>
          </w:p>
          <w:p>
            <w:pPr>
              <w:spacing w:before="0" w:after="0"/>
            </w:pPr>
            <w:r>
              <w:t>Faserzement</w:t>
            </w:r>
          </w:p>
          <w:p>
            <w:pPr>
              <w:spacing w:before="0" w:after="0"/>
            </w:pPr>
            <w:r>
              <w:t>Wand / Dach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29231888" name="00fe8dc0-bdfe-11ef-8253-79156d57988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62290017" name="00fe8dc0-bdfe-11ef-8253-79156d579888.jpg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38542528" name="0a088c90-bdfe-11ef-8213-f173f61814c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59676625" name="0a088c90-bdfe-11ef-8213-f173f61814c4.jpg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46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="http://schemas.openxmlformats.org/officeDocument/2006/math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="http://schemas.openxmlformats.org/officeDocument/2006/math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Luxmattenstrasse. 37, 5452 Oberrohrdorf </w:t>
          </w:r>
        </w:p>
        <w:p>
          <w:pPr>
            <w:spacing w:before="0" w:after="0"/>
          </w:pPr>
          <w:r>
            <w:t>72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="http://schemas.openxmlformats.org/officeDocument/2006/math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="http://schemas.openxmlformats.org/officeDocument/2006/math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media/document_image_rId44.jpeg" Type="http://schemas.openxmlformats.org/officeDocument/2006/relationships/image" Id="rId44"/>
    <Relationship Target="media/document_image_rId45.jpeg" Type="http://schemas.openxmlformats.org/officeDocument/2006/relationships/image" Id="rId45"/>
    <Relationship Target="footer.xml" Type="http://schemas.openxmlformats.org/officeDocument/2006/relationships/footer" Id="rId46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