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1592003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510519" name="7dca8880-2a79-11f0-9f0c-b5d6f68f12e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0031453" name="8d0b68f0-2a79-11f0-8096-8f4ee9860e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270143" name="8d0b68f0-2a79-11f0-8096-8f4ee9860e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2637455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812986" name="1b5ea6d0-2a7a-11f0-8d25-c305187fca8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2309936" name="12608ee0-2a7a-11f0-9e26-0d0302dbd3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918997" name="12608ee0-2a7a-11f0-9e26-0d0302dbd3f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alter Teppichkleber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8212795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5265695" name="4d32bc40-2a7b-11f0-ac45-2db05e3fd5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4806399" name="64278160-2a7b-11f0-8332-0718ce1cf6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198669" name="64278160-2a7b-11f0-8332-0718ce1cf6f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und Tapete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56973034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9800205" name="20b4ac10-2a7f-11f0-9194-018699d86d5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2330029" name="253d4170-2a7f-11f0-b0b4-0321af9e4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442707" name="253d4170-2a7f-11f0-b0b4-0321af9e4d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344897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091817" name="5fb097e0-2a7e-11f0-948f-3dec11648ee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7480338" name="6bad97f0-2a7e-11f0-8fd3-2df478d52f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7640156" name="6bad97f0-2a7e-11f0-8fd3-2df478d52fe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Fassadenputz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2138902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433048" name="e6d48a60-2a7e-11f0-9f03-db8e1cfa230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2533186" name="ee04c020-2a7e-11f0-a9ad-5d9e4227b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366212" name="ee04c020-2a7e-11f0-a9ad-5d9e4227b81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7180934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0682419" name="60e8c260-2a81-11f0-a615-c78c789d21e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9119848" name="6b24ffa0-2a81-11f0-b198-b74dbaa6f2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679046" name="6b24ffa0-2a81-11f0-b198-b74dbaa6f25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1495973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1838279" name="b11b75c0-2a81-11f0-b0f8-77c46d8a7e9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6126027" name="b439a5b0-2a81-11f0-9a2c-dd1bb553b8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525399" name="b439a5b0-2a81-11f0-9a2c-dd1bb553b81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8272529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836997" name="36358e80-2a82-11f0-8a5f-999f00235be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4664307" name="389417f0-2a82-11f0-8f1f-1bb0ea090b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924383" name="389417f0-2a82-11f0-8f1f-1bb0ea090b98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Original Restaurant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0090016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52397" name="51717dc0-2a83-11f0-91ca-afb1ea901fdb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8478181" name="5d7f94d0-2a83-11f0-bdda-eb1e6e7740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662805" name="5d7f94d0-2a83-11f0-bdda-eb1e6e77400d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044023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5842577" name="4e6050b0-2a84-11f0-ba37-499432afdaff.jp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646281" name="521c9560-2a84-11f0-9511-6d15b8a6bb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779638" name="521c9560-2a84-11f0-9511-6d15b8a6bb8b.jp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