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3756503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449011" name="7dca8880-2a79-11f0-9f0c-b5d6f68f12e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293239" name="8d0b68f0-2a79-11f0-8096-8f4ee9860e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3735204" name="8d0b68f0-2a79-11f0-8096-8f4ee9860e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4371621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7912150" name="1b5ea6d0-2a7a-11f0-8d25-c305187fca8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4829827" name="12608ee0-2a7a-11f0-9e26-0d0302dbd3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575424" name="12608ee0-2a7a-11f0-9e26-0d0302dbd3f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alter Teppichkleber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0444050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8923773" name="4d32bc40-2a7b-11f0-ac45-2db05e3fd5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2864710" name="64278160-2a7b-11f0-8332-0718ce1cf6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675306" name="64278160-2a7b-11f0-8332-0718ce1cf6f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und Tapete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1782034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566154" name="20b4ac10-2a7f-11f0-9194-018699d86d5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4995613" name="253d4170-2a7f-11f0-b0b4-0321af9e4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616353" name="253d4170-2a7f-11f0-b0b4-0321af9e4d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0414591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919173" name="5fb097e0-2a7e-11f0-948f-3dec11648ee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3369645" name="6bad97f0-2a7e-11f0-8fd3-2df478d52f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701003" name="6bad97f0-2a7e-11f0-8fd3-2df478d52fe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Fassadenputz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8952941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092428" name="e6d48a60-2a7e-11f0-9f03-db8e1cfa230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8859340" name="ee04c020-2a7e-11f0-a9ad-5d9e4227b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002549" name="ee04c020-2a7e-11f0-a9ad-5d9e4227b81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8748444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503192" name="60e8c260-2a81-11f0-a615-c78c789d21e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4965311" name="6b24ffa0-2a81-11f0-b198-b74dbaa6f2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30792" name="6b24ffa0-2a81-11f0-b198-b74dbaa6f25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4698630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712679" name="b11b75c0-2a81-11f0-b0f8-77c46d8a7e9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1361310" name="b439a5b0-2a81-11f0-9a2c-dd1bb553b8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4663140" name="b439a5b0-2a81-11f0-9a2c-dd1bb553b81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808345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988491" name="36358e80-2a82-11f0-8a5f-999f00235be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8786132" name="389417f0-2a82-11f0-8f1f-1bb0ea090b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013884" name="389417f0-2a82-11f0-8f1f-1bb0ea090b98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Original Restaurant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230143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963407" name="51717dc0-2a83-11f0-91ca-afb1ea901fdb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7029059" name="5d7f94d0-2a83-11f0-bdda-eb1e6e7740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456589" name="5d7f94d0-2a83-11f0-bdda-eb1e6e77400d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5732504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765953" name="4e6050b0-2a84-11f0-ba37-499432afdaff.jp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4847364" name="521c9560-2a84-11f0-9511-6d15b8a6bb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8173468" name="521c9560-2a84-11f0-9511-6d15b8a6bb8b.jp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