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Rütihofstrasse 14, 8400 Winterthur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58982339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4364523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