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58181" name="744d4f10-153c-11f0-82b5-59aa069a51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391356" name="744d4f10-153c-11f0-82b5-59aa069a51d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9927780" name="7ab63d30-153c-11f0-ac3d-c56c3c31c9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916727" name="7ab63d30-153c-11f0-ac3d-c56c3c31c97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0815213" name="8c6c6360-153c-11f0-a29d-336b690d31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539275" name="8c6c6360-153c-11f0-a29d-336b690d313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7436144" name="92a82700-153c-11f0-a7fd-1b5011e960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818002" name="92a82700-153c-11f0-a7fd-1b5011e960f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6878783" name="b47df4e0-153c-11f0-a6cd-25e5cc5e51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095697" name="b47df4e0-153c-11f0-a6cd-25e5cc5e514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3645009" name="bc6a4eb0-153c-11f0-a1ec-ef9d3cd31e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58107" name="bc6a4eb0-153c-11f0-a1ec-ef9d3cd31e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5084451" name="c7cbab00-153c-11f0-a96b-c108dcb8c6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198152" name="c7cbab00-153c-11f0-a96b-c108dcb8c69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8733984" name="ce5cba90-153c-11f0-8a0c-19d1716304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194222" name="ce5cba90-153c-11f0-8a0c-19d17163046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717071" name="e8d946e0-153c-11f0-8f61-4141ca40af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208039" name="e8d946e0-153c-11f0-8f61-4141ca40afe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8604747" name="ec238fe0-153c-11f0-9d71-e9878b9806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646848" name="ec238fe0-153c-11f0-9d71-e9878b98068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930964" name="fde4b290-153c-11f0-aefe-639ddd7d9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559053" name="fde4b290-153c-11f0-aefe-639ddd7d91e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952301" name="04d3c0a0-153d-11f0-8186-730e51d14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487712" name="04d3c0a0-153d-11f0-8186-730e51d140d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3643541" name="1420fd20-153d-11f0-af69-e9e52a7fef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282375" name="1420fd20-153d-11f0-af69-e9e52a7fefd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0270553" name="1afbe6f0-153d-11f0-9ff9-515a473fb6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38511" name="1afbe6f0-153d-11f0-9ff9-515a473fb66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6513042" name="3385a3f0-153d-11f0-a92c-4ffba299c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230014" name="3385a3f0-153d-11f0-a92c-4ffba299c01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26070" name="386d7050-153d-11f0-803a-cfaaf8e5b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361080" name="386d7050-153d-11f0-803a-cfaaf8e5bf7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7991586" name="52d674a0-153d-11f0-9f1e-fb3b612733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929664" name="52d674a0-153d-11f0-9f1e-fb3b612733b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9316932" name="5c3a2c30-153d-11f0-a806-254652e2d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298573" name="5c3a2c30-153d-11f0-a806-254652e2da8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0836351" name="fb465cd0-1543-11f0-bde8-95dc909113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608297" name="fb465cd0-1543-11f0-bde8-95dc909113f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9463741" name="01fc5980-1544-11f0-93e2-bf7801486e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476352" name="01fc5980-1544-11f0-93e2-bf7801486e6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3157819" name="2f67da20-1544-11f0-b872-3b79f4853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699822" name="2f67da20-1544-11f0-b872-3b79f48534d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237334" name="349bcab0-1544-11f0-b349-79df83187f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167771" name="349bcab0-1544-11f0-b349-79df83187f2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1733265" name="4fbc5f30-1544-11f0-a196-4dac596c56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4917" name="4fbc5f30-1544-11f0-a196-4dac596c56d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5834852" name="54f558d0-1544-11f0-a692-47ed1206d6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443261" name="54f558d0-1544-11f0-a692-47ed1206d6b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7221079" name="67018e40-1544-11f0-8267-370f369248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672692" name="67018e40-1544-11f0-8267-370f3692482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2736540" name="6a02e760-1544-11f0-a0a3-0fdf243567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87090" name="6a02e760-1544-11f0-a0a3-0fdf243567a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5103247" name="99410520-1544-11f0-a525-8b21a10163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242869" name="99410520-1544-11f0-a525-8b21a101636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3917811" name="9f355f80-1544-11f0-9f69-cd4d39da86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441069" name="9f355f80-1544-11f0-9f69-cd4d39da86f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4247068" name="abcc2e90-1544-11f0-9107-4773b4ea82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932291" name="abcc2e90-1544-11f0-9107-4773b4ea826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4666660" name="b0b385c0-1544-11f0-891a-1d5a3a20c8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765924" name="b0b385c0-1544-11f0-891a-1d5a3a20c88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667537" name="0c8c1880-1545-11f0-a5b3-cfc4e8881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700549" name="0c8c1880-1545-11f0-a5b3-cfc4e888171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0246736" name="10cb6fe0-1545-11f0-afe3-191c5c7c28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614921" name="10cb6fe0-1545-11f0-afe3-191c5c7c28e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1291941" name="c1a9f380-1546-11f0-ab5f-7f47b150f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804243" name="c1a9f380-1546-11f0-ab5f-7f47b150f4f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0149695" name="c481a490-1546-11f0-9050-09d5c59f8a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327264" name="c481a490-1546-11f0-9050-09d5c59f8af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6613187" name="d043e590-1546-11f0-be8e-0d10c4b3d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415593" name="d043e590-1546-11f0-be8e-0d10c4b3d225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600004" name="d48f9900-1546-11f0-8568-f7dd981350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587265" name="d48f9900-1546-11f0-8568-f7dd981350ab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0773694" name="e91f4500-1546-11f0-b08b-21c3a05a3d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683367" name="e91f4500-1546-11f0-b08b-21c3a05a3df6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0625471" name="eeeba500-1546-11f0-b26e-f98e1752ca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542700" name="eeeba500-1546-11f0-b26e-f98e1752ca7b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8757922" name="00675a40-1547-11f0-8552-1dd0589811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252226" name="00675a40-1547-11f0-8552-1dd0589811e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425149" name="05c62b60-1547-11f0-9d5f-c32151f60f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845572" name="05c62b60-1547-11f0-9d5f-c32151f60f1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7236773" name="14981d60-1547-11f0-994f-c75a5d255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79883" name="14981d60-1547-11f0-994f-c75a5d2559b1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152314" name="197b07c0-1547-11f0-b89e-413782bf3b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210282" name="197b07c0-1547-11f0-b89e-413782bf3b82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Estrich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7854013" name="c72f42f0-1547-11f0-a103-b96ce95b9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452762" name="c72f42f0-1547-11f0-a103-b96ce95b9247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9085062" name="cd6672b0-1547-11f0-9846-e19b1d9053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408951" name="cd6672b0-1547-11f0-9846-e19b1d90531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7590987" name="6be0fef0-353d-11f0-89bd-5dc40b0018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173847" name="6be0fef0-353d-11f0-89bd-5dc40b001851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2081604" name="76c451a0-353d-11f0-b056-ff2508cdd2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015957" name="76c451a0-353d-11f0-b056-ff2508cdd21b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7999604" name="9658bb00-353d-11f0-a92f-f37ad9b50e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372644" name="9658bb00-353d-11f0-a92f-f37ad9b50e46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744079" name="9cac7370-353d-11f0-a298-dfbd6820b9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594427" name="9cac7370-353d-11f0-a298-dfbd6820b93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7036049" name="bb4c6ab0-353d-11f0-96a0-85a017da7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199402" name="bb4c6ab0-353d-11f0-96a0-85a017da7299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9939000" name="c0e81dc0-353d-11f0-90e5-0306938ac4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2590339" name="c0e81dc0-353d-11f0-90e5-0306938ac4bb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Rütihofstrasse 14, 8400 Winterthur </w:t>
          </w:r>
        </w:p>
        <w:p>
          <w:pPr>
            <w:spacing w:before="0" w:after="0"/>
          </w:pPr>
          <w:r>
            <w:t>234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