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+ Halle Alte Strasse 45,  5734 Reinach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3600349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7599732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