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31127" name="38c3e400-2670-11f0-b06d-51dec0660b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73713" name="38c3e400-2670-11f0-b06d-51dec0660b1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628826" name="40655220-2670-11f0-93cf-db9dbae86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393557" name="40655220-2670-11f0-93cf-db9dbae867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798495" name="58ff89e0-2670-11f0-ba08-ed829c4ba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045729" name="58ff89e0-2670-11f0-ba08-ed829c4ba13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825170" name="5c9d4a10-2670-11f0-998e-317a138ef4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874958" name="5c9d4a10-2670-11f0-998e-317a138ef48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776961" name="6a0c0290-2670-11f0-a847-d3c92e988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876930" name="6a0c0290-2670-11f0-a847-d3c92e988c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163082" name="6ef0c1b0-2670-11f0-a6a9-cfe239409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195506" name="6ef0c1b0-2670-11f0-a6a9-cfe239409e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Wohnzimmer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755417" name="7be4f300-2670-11f0-95a2-4f6951f66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34050" name="7be4f300-2670-11f0-95a2-4f6951f66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445671" name="80868ea0-2670-11f0-a478-e36d2219b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764184" name="80868ea0-2670-11f0-a478-e36d2219b5f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781877" name="a42116f0-2670-11f0-9cce-a9afa5fda5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097591" name="a42116f0-2670-11f0-9cce-a9afa5fda5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152788" name="a76ac3b0-2670-11f0-92e0-e98053df1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339251" name="a76ac3b0-2670-11f0-92e0-e98053df16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WHG rechts + mitte </w:t>
            </w:r>
          </w:p>
          <w:p>
            <w:pPr>
              <w:spacing w:before="0" w:after="0"/>
            </w:pPr>
            <w:r>
              <w:t>OG +1.OG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967142" name="b8cfe3b0-2670-11f0-b606-1d72f7418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414927" name="b8cfe3b0-2670-11f0-b606-1d72f7418e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051138" name="bde68840-2670-11f0-b051-11bb877bed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271019" name="bde68840-2670-11f0-b051-11bb877bed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866000" name="f98040d0-2670-11f0-8588-8f54bfe9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230390" name="f98040d0-2670-11f0-8588-8f54bfe978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034319" name="fe807730-2670-11f0-ad76-67576010c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94874" name="fe807730-2670-11f0-ad76-67576010cdc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300961" name="142d7a10-2671-11f0-ba89-a77148285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693278" name="142d7a10-2671-11f0-ba89-a77148285d5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164869" name="1870a200-2671-11f0-a737-0782689a1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254688" name="1870a200-2671-11f0-a737-0782689a1c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997918" name="27d1b4a0-2671-11f0-ae60-8325f6ab5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515438" name="27d1b4a0-2671-11f0-ae60-8325f6ab5d6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43993" name="2c78a770-2671-11f0-91a6-5da72a3af6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213027" name="2c78a770-2671-11f0-91a6-5da72a3af60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128985" name="3e8c7e00-2671-11f0-be8a-51c3a8f219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281801" name="3e8c7e00-2671-11f0-be8a-51c3a8f219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341716" name="4436b000-2671-11f0-a043-13b476466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101158" name="4436b000-2671-11f0-a043-13b4764668a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128127" name="b19d4780-2671-11f0-8688-85af4b3ad2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003065" name="b19d4780-2671-11f0-8688-85af4b3ad20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301230" name="b59b9e40-2671-11f0-8911-d50b2082c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889541" name="b59b9e40-2671-11f0-8911-d50b2082ca7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174350" name="c3f92390-2671-11f0-8d5b-fd09a29b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80536" name="c3f92390-2671-11f0-8d5b-fd09a29b431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627286" name="cab07fd0-2671-11f0-9017-0b235ccdb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103306" name="cab07fd0-2671-11f0-9017-0b235ccdbb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109283" name="54833a70-2679-11f0-89d5-bde14bec4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839195" name="54833a70-2679-11f0-89d5-bde14bec464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843182" name="58a78fc0-2679-11f0-9c07-413ce200a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072815" name="58a78fc0-2679-11f0-9c07-413ce200abb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852273" name="703f99c0-2679-11f0-b948-83e913dd8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405148" name="703f99c0-2679-11f0-b948-83e913dd86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668595" name="78a5b770-2679-11f0-a00e-9bfec2a7a9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026161" name="78a5b770-2679-11f0-a00e-9bfec2a7a9a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226062" name="9caa9a50-2679-11f0-80cf-fb04c31233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22178" name="9caa9a50-2679-11f0-80cf-fb04c31233a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1581467" name="a1a419f0-2679-11f0-81ca-8b57ddc17a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081422" name="a1a419f0-2679-11f0-81ca-8b57ddc17a6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49959" name="c19cea70-2679-11f0-9b0d-3913891f5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776751" name="c19cea70-2679-11f0-9b0d-3913891f519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863191" name="c8136d20-2679-11f0-b16f-f1daa9148b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486107" name="c8136d20-2679-11f0-b16f-f1daa9148ba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181844" name="db3e8010-2679-11f0-84f0-210924a55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434373" name="db3e8010-2679-11f0-84f0-210924a55b9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149688" name="e31b7090-2679-11f0-b33f-efdc1d380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66308" name="e31b7090-2679-11f0-b33f-efdc1d38037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167366" name="f3f874d0-2679-11f0-811c-6916460ce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85494" name="f3f874d0-2679-11f0-811c-6916460cece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625518" name="fbc14110-2679-11f0-8e92-370f3e5ca6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449376" name="fbc14110-2679-11f0-8e92-370f3e5ca6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49821" name="17fae6b0-267a-11f0-8b3f-b75a76d13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08744" name="17fae6b0-267a-11f0-8b3f-b75a76d13fd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400171" name="1afc8df0-267a-11f0-9aa1-ed48f86c17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894447" name="1afc8df0-267a-11f0-9aa1-ed48f86c17d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231190" name="30047730-267a-11f0-8170-db7aafe55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465153" name="30047730-267a-11f0-8170-db7aafe5514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192229" name="353e0d10-267a-11f0-a8b0-a91c686edd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382900" name="353e0d10-267a-11f0-a8b0-a91c686edd1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276642" name="3cbde210-267d-11f0-96a3-c3b5861bf8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667924" name="3cbde210-267d-11f0-96a3-c3b5861bf88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695483" name="41eaa6b0-267d-11f0-ada2-3952f8c07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275049" name="41eaa6b0-267d-11f0-ada2-3952f8c07f9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957458" name="51afd250-267d-11f0-958e-f3acac96e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864103" name="51afd250-267d-11f0-958e-f3acac96ea6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967151" name="5ca77050-267d-11f0-adf6-a5df682c0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995940" name="5ca77050-267d-11f0-adf6-a5df682c03c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446317" name="6f9e7af0-267d-11f0-81ad-11851b780c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575136" name="6f9e7af0-267d-11f0-81ad-11851b780cb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2625" name="75a48890-267d-11f0-aa7d-83ce35818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466052" name="75a48890-267d-11f0-aa7d-83ce35818af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591460" name="90290420-267d-11f0-9436-6b6b49f749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386252" name="90290420-267d-11f0-9436-6b6b49f749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290813" name="939442a0-267d-11f0-b8de-893ba348c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539863" name="939442a0-267d-11f0-b8de-893ba348c2d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136157" name="aaabaaf0-267d-11f0-9cf8-8d479f9dc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404364" name="aaabaaf0-267d-11f0-9cf8-8d479f9dc329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968635" name="ae1c67b0-267d-11f0-935a-a938b08e50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420876" name="ae1c67b0-267d-11f0-935a-a938b08e507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536427" name="bd0ae260-267d-11f0-81b1-79c05c7f98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401245" name="bd0ae260-267d-11f0-81b1-79c05c7f98c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417796" name="c12573b0-267d-11f0-9058-0b46e01ea2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545679" name="c12573b0-267d-11f0-9058-0b46e01ea2d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350175" name="ca192b60-267d-11f0-97fa-a3c83345c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425538" name="ca192b60-267d-11f0-97fa-a3c83345c3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693220" name="d60a1d80-267d-11f0-bbcb-8dd939f5b6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531207" name="d60a1d80-267d-11f0-bbcb-8dd939f5b69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018808" name="e33cb760-267d-11f0-81d0-ab13eab2c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180304" name="e33cb760-267d-11f0-81d0-ab13eab2c9a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223867" name="ead090f0-267d-11f0-99f8-7fcccddb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898408" name="ead090f0-267d-11f0-99f8-7fcccddb869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027637" name="f5d0ba70-267d-11f0-bf44-e59013081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817238" name="f5d0ba70-267d-11f0-bf44-e5901308143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646621" name="fd5f63e0-267d-11f0-844f-9f26133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223669" name="fd5f63e0-267d-11f0-844f-9f261331622c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111371" name="108df940-267e-11f0-8c9e-2b2968892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977191" name="108df940-267e-11f0-8c9e-2b296889224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676825" name="14a4e110-267e-11f0-8d2f-33e47cd5f3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442582" name="14a4e110-267e-11f0-8d2f-33e47cd5f3b9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296435" name="cbf006e0-2680-11f0-a06b-a1851a26c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794821" name="cbf006e0-2680-11f0-a06b-a1851a26c37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333527" name="d3cafb90-2680-11f0-81fa-73395d26f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747025" name="d3cafb90-2680-11f0-81fa-73395d26fc2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Dusche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863770" name="eb25d580-2680-11f0-af9a-89c927c5aa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539883" name="eb25d580-2680-11f0-af9a-89c927c5aa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476250" name="f2dcc770-2680-11f0-95b6-0191b33cc2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094248" name="f2dcc770-2680-11f0-95b6-0191b33cc21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126908" name="14167c60-2681-11f0-a571-ff50d3d27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163319" name="14167c60-2681-11f0-a571-ff50d3d27691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192230" name="17869ce0-2681-11f0-83e1-89255e672f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331983" name="17869ce0-2681-11f0-83e1-89255e672fd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901387" name="2f6fd420-2681-11f0-bc2d-43ce516ecc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322738" name="2f6fd420-2681-11f0-bc2d-43ce516ecc5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40699" name="34dada40-2681-11f0-99da-579e46f829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563977" name="34dada40-2681-11f0-99da-579e46f8292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467977" name="496afb70-2681-11f0-b059-137ca723b0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214077" name="496afb70-2681-11f0-b059-137ca723b0d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961599" name="4e73e460-2681-11f0-8dad-f530af003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120286" name="4e73e460-2681-11f0-8dad-f530af003edd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623349" name="683e37b0-2681-11f0-8a96-d5215f5ac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234651" name="683e37b0-2681-11f0-8a96-d5215f5ac46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831609" name="6c8a1230-2681-11f0-b418-b7d067bd8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566971" name="6c8a1230-2681-11f0-b418-b7d067bd873c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867425" name="8028ce80-2681-11f0-b0ce-895aee5a9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005205" name="8028ce80-2681-11f0-b0ce-895aee5a95ed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261497" name="83195ec0-2681-11f0-978e-9562013d8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524646" name="83195ec0-2681-11f0-978e-9562013d8246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228066" name="9560c870-2681-11f0-8def-2b8d8782e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142542" name="9560c870-2681-11f0-8def-2b8d8782e6c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412182" name="98f9cdb0-2681-11f0-a6ff-5759070161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581468" name="98f9cdb0-2681-11f0-a6ff-57590701615c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985698" name="a2804f80-2681-11f0-b293-333a2a9b0c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314787" name="a2804f80-2681-11f0-b293-333a2a9b0c9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079952" name="a6c39e80-2681-11f0-b39b-dfa464771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239048" name="a6c39e80-2681-11f0-b39b-dfa46477111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579280" name="c2177800-2681-11f0-9b91-6f2cde741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621822" name="c2177800-2681-11f0-9b91-6f2cde741676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712276" name="c9582880-2681-11f0-85e9-23d1e9888d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691298" name="c9582880-2681-11f0-85e9-23d1e9888dad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WHG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026998" name="d9f19410-2681-11f0-9f0c-f32e91b1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049528" name="d9f19410-2681-11f0-9f0c-f32e91b15687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471069" name="e12bb4e0-2681-11f0-87fb-df0d0a274f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086946" name="e12bb4e0-2681-11f0-87fb-df0d0a274f2c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084202" name="7f6f5040-2686-11f0-aa15-e3a469c33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201896" name="7f6f5040-2686-11f0-aa15-e3a469c33226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669111" name="8542b520-2686-11f0-b5d3-0f0f83ede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805856" name="8542b520-2686-11f0-b5d3-0f0f83edeaa7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037982" name="b2b3b400-2686-11f0-93a0-ff5ba3455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748813" name="b2b3b400-2686-11f0-93a0-ff5ba3455071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946846" name="b8500350-2686-11f0-a198-e17bbc980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057802" name="b8500350-2686-11f0-a198-e17bbc980895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Treppenhsus/ Gang 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241363" name="da0f14e0-2686-11f0-8b47-ed16a358d1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2707" name="da0f14e0-2686-11f0-8b47-ed16a358d1a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118854" name="de192b70-2686-11f0-bd55-1b64538a5d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15937" name="de192b70-2686-11f0-bd55-1b64538a5dd7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620650" name="ba983e40-2689-11f0-9d82-2b5b292f4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860934" name="ba983e40-2689-11f0-9d82-2b5b292f4c00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361524" name="bfe7f430-2689-11f0-bfd5-ff3fb500f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73680" name="bfe7f430-2689-11f0-bfd5-ff3fb500f096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179483" name="e82af5f0-2689-11f0-ac33-2391e860a9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25456" name="e82af5f0-2689-11f0-ac33-2391e860a938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280009" name="ecc083a0-2689-11f0-97ea-e1f0a6a92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755337" name="ecc083a0-2689-11f0-97ea-e1f0a6a9255b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142718" name="fa59ce90-2689-11f0-a5fd-b3865ebf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16400" name="fa59ce90-2689-11f0-a5fd-b3865ebf812c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644063" name="fe1e77b0-2689-11f0-a4d2-b9c1f36c8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391742" name="fe1e77b0-2689-11f0-a4d2-b9c1f36c8d13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572231" name="0be69ad0-268a-11f0-a25d-f3f209dd0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85946" name="0be69ad0-268a-11f0-a25d-f3f209dd00d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237516" name="10bc8ce0-268a-11f0-8a8d-e1e7f3b68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541017" name="10bc8ce0-268a-11f0-8a8d-e1e7f3b68b4d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826447" name="21a81010-268a-11f0-8037-81f713139b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681028" name="21a81010-268a-11f0-8037-81f713139b97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649668" name="243830d0-268a-11f0-9a67-5788adaf5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581209" name="243830d0-268a-11f0-9a67-5788adaf5c21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998925" name="50682430-268a-11f0-a914-4f45b1a4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142388" name="50682430-268a-11f0-a914-4f45b1a45185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291419" name="53af11d0-268a-11f0-91e2-dfbad2bce8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097385" name="53af11d0-268a-11f0-91e2-dfbad2bce874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687779" name="6b761b10-268a-11f0-9498-75a555d104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184740" name="6b761b10-268a-11f0-9498-75a555d10459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957351" name="6ff69a20-268a-11f0-be00-35ffb456af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37215" name="6ff69a20-268a-11f0-be00-35ffb456afc4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 UG - 2 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324501" name="4f0431f0-268b-11f0-9b23-078693cd2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779759" name="4f0431f0-268b-11f0-9b23-078693cd29ca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882883" name="53910d10-268b-11f0-ad43-a14a13fa5e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181966" name="53910d10-268b-11f0-ad43-a14a13fa5e6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 UG - 2 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492948" name="7614f540-268b-11f0-a741-9d8ea3dfc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583195" name="7614f540-268b-11f0-a741-9d8ea3dfcd57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348145" name="7924a640-268b-11f0-9e41-7f234f5cd4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675080" name="7924a640-268b-11f0-9e41-7f234f5cd4a7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680057" name="e5d497f0-268b-11f0-91b4-233569a7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82723" name="e5d497f0-268b-11f0-91b4-233569a7470b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432407" name="e9b5c9c0-268b-11f0-b51f-213a91c36f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780019" name="e9b5c9c0-268b-11f0-b51f-213a91c36f3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479373" name="fb291a90-268b-11f0-b446-8395bee5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092703" name="fb291a90-268b-11f0-b446-8395bee55f33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461994" name="04bc4690-268c-11f0-b3d1-33c834c33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73606" name="04bc4690-268c-11f0-b3d1-33c834c336dd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404741" name="50d6b290-268c-11f0-a25e-e1fb5dd43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504722" name="50d6b290-268c-11f0-a25e-e1fb5dd43221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684456" name="5728e460-268c-11f0-88eb-b1b0bce46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190753" name="5728e460-268c-11f0-88eb-b1b0bce46c91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VM-60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360459" name="0e91f270-268f-11f0-856b-75c5f5da51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803472" name="0e91f270-268f-11f0-856b-75c5f5da5188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848831" name="1144dd70-268f-11f0-9e3c-d97fe10af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39079" name="1144dd70-268f-11f0-9e3c-d97fe10af773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VM-61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568183" name="184e5150-268f-11f0-8594-d1e97e07a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248394" name="184e5150-268f-11f0-8594-d1e97e07acd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774027" name="6b020a40-268f-11f0-a818-01f84d34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359161" name="6b020a40-268f-11f0-a818-01f84d34c794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022492" name="78bb8760-268f-11f0-9d4c-f99e13034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108280" name="78bb8760-268f-11f0-9d4c-f99e1303422b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156093" name="7e8b69d0-268f-11f0-9cd1-91d616ae6d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842031" name="7e8b69d0-268f-11f0-9cd1-91d616ae6d0d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369727" name="fe187580-268f-11f0-970a-59641b1c0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369313" name="fe187580-268f-11f0-970a-59641b1c07a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828183" name="0253d540-2690-11f0-be00-f9af0e9a9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358773" name="0253d540-2690-11f0-be00-f9af0e9a95cb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221155" name="2bf36450-2691-11f0-a7ca-4db7cb810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36586" name="2bf36450-2691-11f0-a7ca-4db7cb810aac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446803" name="32bf32f0-2691-11f0-b816-a9c3bf3d5e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907041" name="32bf32f0-2691-11f0-b816-a9c3bf3d5e28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703232" name="8ce06e30-2690-11f0-8d92-ad1f6a4a3b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129465" name="8ce06e30-2690-11f0-8d92-ad1f6a4a3b5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758051" name="925a8f80-2690-11f0-a65e-739754fa6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48781" name="925a8f80-2690-11f0-a65e-739754fa667b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+ Halle Alte Strasse 45,  5734 Reinach </w:t>
          </w:r>
        </w:p>
        <w:p>
          <w:pPr>
            <w:spacing w:before="0" w:after="0"/>
          </w:pPr>
          <w:r>
            <w:t>260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footer.xml" Type="http://schemas.openxmlformats.org/officeDocument/2006/relationships/footer" Id="rId1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