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Winkelstrasse 21a. 9243 Jonschwil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264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