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856727" name="3c9d7310-3576-11f0-a201-ffe3223dd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939068" name="3c9d7310-3576-11f0-a201-ffe3223dd8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886041" name="438a5e40-3576-11f0-bafe-e9ae6327ee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456615" name="438a5e40-3576-11f0-bafe-e9ae6327ee6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783957" name="5e11c000-3576-11f0-8521-d1fc24897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949675" name="5e11c000-3576-11f0-8521-d1fc24897d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131915" name="623b9390-3576-11f0-a6ae-e735f612cf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114086" name="623b9390-3576-11f0-a6ae-e735f612cfa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402256" name="6a427a40-3576-11f0-a7ec-6d9fb2b928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956584" name="6a427a40-3576-11f0-a7ec-6d9fb2b9284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617128" name="7031cb90-3576-11f0-85f7-ef084e8ff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4994" name="7031cb90-3576-11f0-85f7-ef084e8fff9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134005" name="78ce3b80-3576-11f0-84a8-4f7ad60b2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543635" name="78ce3b80-3576-11f0-84a8-4f7ad60b2a8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401641" name="80434270-3576-11f0-9c23-cb9d458a7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442383" name="80434270-3576-11f0-9c23-cb9d458a7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984136" name="91b87290-3577-11f0-9b21-d54ef45e5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267474" name="91b87290-3577-11f0-9b21-d54ef45e52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656878" name="96081da0-3577-11f0-954e-65a7196fd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179404" name="96081da0-3577-11f0-954e-65a7196fdb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274309" name="a870caf0-3577-11f0-9507-d97c39279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777673" name="a870caf0-3577-11f0-9507-d97c39279ce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443565" name="ac0fc3a0-3577-11f0-9d00-3f7d54957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868818" name="ac0fc3a0-3577-11f0-9d00-3f7d549575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986535" name="c769deb0-3577-11f0-a750-f5986d6f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494775" name="c769deb0-3577-11f0-a750-f5986d6f8e2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224067" name="cf2c1b40-3577-11f0-a954-13efba038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173165" name="cf2c1b40-3577-11f0-a954-13efba038d6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612998" name="8dee0040-357b-11f0-ad00-ffa99cd33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231280" name="8dee0040-357b-11f0-ad00-ffa99cd337f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541675" name="a52c0360-357b-11f0-b162-05154953c0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276211" name="a52c0360-357b-11f0-b162-05154953c0f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1199451" name="b2f278d0-357b-11f0-ba7f-47cd8b706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45491" name="b2f278d0-357b-11f0-ba7f-47cd8b706a2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878732" name="b69df4a0-357b-11f0-b11f-a7f11e8e45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227445" name="b69df4a0-357b-11f0-b11f-a7f11e8e455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957728" name="c524faf0-357b-11f0-9b1e-5fbb086f2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368551" name="c524faf0-357b-11f0-9b1e-5fbb086f29f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777004" name="cb95d850-357b-11f0-8b86-95c51bec2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201346" name="cb95d850-357b-11f0-8b86-95c51bec23e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233554" name="248afa30-357c-11f0-98d1-2d92fc029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103351" name="248afa30-357c-11f0-98d1-2d92fc029f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96963" name="2bd101e0-357c-11f0-8978-9d482438c8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157266" name="2bd101e0-357c-11f0-8978-9d482438c87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480856" name="f978b660-357c-11f0-a12b-c5eb0a0eaa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058246" name="f978b660-357c-11f0-a12b-c5eb0a0eaab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221866" name="00fd9bd0-357d-11f0-82e9-876dcf2e6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237462" name="00fd9bd0-357d-11f0-82e9-876dcf2e685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904254" name="db97ace0-357d-11f0-a2b2-01a085efb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042257" name="db97ace0-357d-11f0-a2b2-01a085efb1d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535154" name="df06bbf0-357d-11f0-95c5-bbff78a966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482394" name="df06bbf0-357d-11f0-95c5-bbff78a9666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448858" name="17bfc2c0-357e-11f0-af0c-51b3db7c4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969824" name="17bfc2c0-357e-11f0-af0c-51b3db7c4d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866705" name="1bd60e50-357e-11f0-9dc1-f33a484ee3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79251" name="1bd60e50-357e-11f0-9dc1-f33a484ee39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Winkelstrasse 21a. 9243 Jonschwil </w:t>
          </w:r>
        </w:p>
        <w:p>
          <w:pPr>
            <w:spacing w:before="0" w:after="0"/>
          </w:pPr>
          <w:r>
            <w:t>264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