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 Elestastrasse 1, 7310 Bad Ragaz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180541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544091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