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74674061" name="f1484de0-2be8-11f0-8cb3-7d9d33f2aa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4920562" name="f1484de0-2be8-11f0-8cb3-7d9d33f2aa4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06051712" name="f59b7b60-2be8-11f0-832d-819a86a0f39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1353513" name="f59b7b60-2be8-11f0-832d-819a86a0f391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Lager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73455162" name="bfba3030-2be9-11f0-888b-9dca4115cf8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0690849" name="bfba3030-2be9-11f0-888b-9dca4115cf81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90111867" name="c99a1ca0-2be9-11f0-abd1-9d982109075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5125480" name="c99a1ca0-2be9-11f0-abd1-9d9821090756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Halle Elestastrasse 1, 7310 Bad Ragaz</w:t>
          </w:r>
        </w:p>
        <w:p>
          <w:pPr>
            <w:spacing w:before="0" w:after="0"/>
          </w:pPr>
          <w:r>
            <w:t>274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