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Lindenstrasse 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360070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94631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Asbesttec GmbH </w:t>
            </w:r>
          </w:p>
          <w:p>
            <w:pPr>
              <w:spacing w:before="0" w:after="0" w:line="240" w:lineRule="auto"/>
            </w:pPr>
            <w:r>
              <w:rPr/>
              <w:t>Im Werd 6</w:t>
            </w:r>
          </w:p>
          <w:p>
            <w:pPr>
              <w:spacing w:before="0" w:after="0" w:line="240" w:lineRule="auto"/>
            </w:pPr>
            <w:r>
              <w:rPr/>
              <w:t> Oberengstringen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