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&amp;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6667440" name="5b1b7cc0-c45f-11ef-9544-e1a8d8de9c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10007" name="5b1b7cc0-c45f-11ef-9544-e1a8d8de9c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7579186" name="60ad44c0-c45f-11ef-ba80-57aed1ada1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445918" name="60ad44c0-c45f-11ef-ba80-57aed1ada10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UG bis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Wände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4867078" name="322bf1e0-c460-11ef-8054-99b186997d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82687" name="322bf1e0-c460-11ef-8054-99b186997dc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4939571" name="36953f70-c460-11ef-afa5-5d9a2f26b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316663" name="36953f70-c460-11ef-afa5-5d9a2f26b96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Decke /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4002083" name="50a1a4d0-c460-11ef-ba0a-c75e4543cc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688000" name="50a1a4d0-c460-11ef-ba0a-c75e4543cc3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025548" name="57714400-c460-11ef-a7b3-7d4f9672a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753746" name="57714400-c460-11ef-a7b3-7d4f9672ac4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794698" name="3b87ead0-c46c-11ef-906e-25ed0736c5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691386" name="3b87ead0-c46c-11ef-906e-25ed0736c56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6902839" name="45c97f40-c46c-11ef-b78f-0110e571f2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148050" name="45c97f40-c46c-11ef-b78f-0110e571f2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 &amp;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1350152" name="787106c0-c46c-11ef-ae4f-174728eadc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515789" name="787106c0-c46c-11ef-ae4f-174728eadca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1252585" name="83dc2710-c46c-11ef-9e3a-31c3f42b0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754192" name="83dc2710-c46c-11ef-9e3a-31c3f42b0b5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447269" name="a08caa60-c46c-11ef-9a40-cf6a76e8c6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555401" name="a08caa60-c46c-11ef-9a40-cf6a76e8c6d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5382360" name="cc2d2f00-c46c-11ef-b364-bda3b66ccc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080883" name="cc2d2f00-c46c-11ef-b364-bda3b66ccc1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3478709" name="ebac89c0-c46c-11ef-8109-07c8f8c575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87505" name="ebac89c0-c46c-11ef-8109-07c8f8c575c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6442908" name="f0a10050-c46c-11ef-8869-e94d638288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685481" name="f0a10050-c46c-11ef-8869-e94d638288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2857102" name="05fcfd00-c46d-11ef-a9f6-fb3f50a87f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60618" name="05fcfd00-c46d-11ef-a9f6-fb3f50a87fa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5442611" name="0ce8afb0-c46d-11ef-9a41-e385a1a8dc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867071" name="0ce8afb0-c46d-11ef-9a41-e385a1a8dc2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4515539" name="431da3b0-c46d-11ef-bb05-0f00571c99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169957" name="431da3b0-c46d-11ef-bb05-0f00571c997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9441311" name="47d25220-c46d-11ef-b840-afcb5d1e2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897507" name="47d25220-c46d-11ef-b840-afcb5d1e28b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Kleber von früherem 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2887791" name="7c8ed6f0-c46d-11ef-9b22-d94bc07cee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585447" name="7c8ed6f0-c46d-11ef-9b22-d94bc07cee6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250282" name="8e31c340-c46d-11ef-99d5-ff5e14a68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338419" name="8e31c340-c46d-11ef-99d5-ff5e14a685d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564894" name="ec7f9bc0-c46d-11ef-a569-4b72d69c1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006034" name="ec7f9bc0-c46d-11ef-a569-4b72d69c13b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247498" name="f481a070-c46d-11ef-9306-7166bff2c1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012161" name="f481a070-c46d-11ef-9306-7166bff2c12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5241125" name="65816440-c46e-11ef-8b77-51250f362f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900050" name="65816440-c46e-11ef-8b77-51250f362f6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410783" name="6bb20450-c46e-11ef-ad34-e7608d8da8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647462" name="6bb20450-c46e-11ef-ad34-e7608d8da8a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2206754" name="14370280-c472-11ef-8124-71a00356d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577286" name="14370280-c472-11ef-8124-71a00356d34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621720" name="225f9520-c472-11ef-b777-ed1d109e50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812672" name="225f9520-c472-11ef-b777-ed1d109e509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Klinkerplatten mit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gelb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6049534" name="30d20200-c472-11ef-8ec9-e369b05eb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949704" name="30d20200-c472-11ef-8ec9-e369b05ebaa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3538486" name="378ae4e0-c472-11ef-855b-210e715d9d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496393" name="378ae4e0-c472-11ef-855b-210e715d9d6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6130430" name="6704fa30-c472-11ef-b4e1-a3af7aabd6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004507" name="6704fa30-c472-11ef-b4e1-a3af7aabd66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4767721" name="c18230c0-c474-11ef-9acc-29a4ea6add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930389" name="c18230c0-c474-11ef-9acc-29a4ea6addd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Fesnteranschlag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Fensterrahmen</w:t>
            </w:r>
          </w:p>
          <w:p>
            <w:pPr>
              <w:spacing w:before="0" w:after="0"/>
            </w:pPr>
            <w:r>
              <w:t>weiss beige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086265" name="d2cf5bf0-c474-11ef-a71f-db3df5b49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080944" name="d2cf5bf0-c474-11ef-a71f-db3df5b497a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6982294" name="d7fd8020-c474-11ef-8f80-db130cd66d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995752" name="d7fd8020-c474-11ef-8f80-db130cd66dd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112868" name="f7007ef0-c474-11ef-8d10-0ded50edb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220373" name="f7007ef0-c474-11ef-8d10-0ded50edbc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2761914" name="fdbbabc0-c474-11ef-83e6-915cbde658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065073" name="fdbbabc0-c474-11ef-83e6-915cbde6588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Biden</w:t>
            </w:r>
          </w:p>
          <w:p>
            <w:pPr>
              <w:spacing w:before="0" w:after="0"/>
            </w:pPr>
            <w:r>
              <w:t>rot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7860617" name="14ff37b0-c476-11ef-8eca-fb558e3ada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432443" name="14ff37b0-c476-11ef-8eca-fb558e3adad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308776" name="32d3efb0-c476-11ef-9f60-418bb28ca6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630183" name="32d3efb0-c476-11ef-9f60-418bb28ca6d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Fenstebänke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>schwarz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692758" name="b72decc0-c476-11ef-81ab-d35bf722c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79746" name="b72decc0-c476-11ef-81ab-d35bf722cbb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9238638" name="be5a03d0-c476-11ef-ade2-89dbf91665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337343" name="be5a03d0-c476-11ef-ade2-89dbf916658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2063314" name="7e8b7b30-c476-11ef-a0bf-55073bd13c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731043" name="7e8b7b30-c476-11ef-a0bf-55073bd13cf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2703958" name="85345880-c476-11ef-85ef-8b8f5d11cb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692935" name="85345880-c476-11ef-85ef-8b8f5d11cb1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34250" name="79cdba20-c478-11ef-aaff-5903c2d3d1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162137" name="79cdba20-c478-11ef-aaff-5903c2d3d119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7479560" name="96c112d0-c478-11ef-8edc-5f312d35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357154" name="96c112d0-c478-11ef-8edc-5f312d3596fb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&amp; 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959850" name="aaed6920-c478-11ef-a9f6-b71675a14b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278061" name="aaed6920-c478-11ef-a9f6-b71675a14ba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4029645" name="b07b6090-c478-11ef-af4f-b933b7f53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645472" name="b07b6090-c478-11ef-af4f-b933b7f53c7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braun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6756423" name="fbc42f40-c479-11ef-b069-ed7bcccf2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919293" name="fbc42f40-c479-11ef-b069-ed7bcccf2671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5823086" name="1540b0b0-c47a-11ef-b0c3-192cf0c902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968569" name="1540b0b0-c47a-11ef-b0c3-192cf0c9028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0163353" name="2669d920-c47a-11ef-85d1-678fe4e6a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472489" name="2669d920-c47a-11ef-85d1-678fe4e6a7b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6272187" name="2b82c7a0-c47a-11ef-9133-7fe4859653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693863" name="2b82c7a0-c47a-11ef-9133-7fe4859653a0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PCB-1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>Kellerboden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5688358" name="aa150c80-c462-11ef-b444-2717c5550f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096826" name="aa150c80-c462-11ef-b444-2717c5550ff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835111" name="b4168ab0-c462-11ef-9535-5578aa40f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018141" name="b4168ab0-c462-11ef-9535-5578aa40f3dc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